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A9A" w:rsidRDefault="005C1D54">
      <w:pPr>
        <w:ind w:left="4111"/>
        <w:jc w:val="center"/>
        <w:rPr>
          <w:b/>
          <w:bCs/>
        </w:rPr>
      </w:pPr>
      <w:r>
        <w:rPr>
          <w:b/>
          <w:bCs/>
        </w:rPr>
        <w:t>УТВЕРЖДАЮ</w:t>
      </w:r>
    </w:p>
    <w:p w:rsidR="00D21A9A" w:rsidRDefault="00D21A9A">
      <w:pPr>
        <w:ind w:left="4111"/>
        <w:rPr>
          <w:b/>
          <w:bCs/>
        </w:rPr>
      </w:pPr>
    </w:p>
    <w:p w:rsidR="00D21A9A" w:rsidRDefault="005C1D54">
      <w:pPr>
        <w:ind w:left="4962"/>
        <w:rPr>
          <w:b/>
          <w:bCs/>
        </w:rPr>
      </w:pPr>
      <w:r>
        <w:rPr>
          <w:b/>
          <w:bCs/>
        </w:rPr>
        <w:t xml:space="preserve">  </w:t>
      </w:r>
      <w:r w:rsidR="00650D99">
        <w:rPr>
          <w:b/>
          <w:bCs/>
        </w:rPr>
        <w:t xml:space="preserve">Управляющий </w:t>
      </w:r>
      <w:r>
        <w:rPr>
          <w:b/>
          <w:bCs/>
        </w:rPr>
        <w:t xml:space="preserve">директор                      </w:t>
      </w:r>
    </w:p>
    <w:p w:rsidR="00D21A9A" w:rsidRDefault="005C1D54">
      <w:pPr>
        <w:ind w:left="4962"/>
        <w:rPr>
          <w:b/>
          <w:color w:val="333333"/>
        </w:rPr>
      </w:pPr>
      <w:r>
        <w:rPr>
          <w:b/>
          <w:bCs/>
        </w:rPr>
        <w:t xml:space="preserve">  </w:t>
      </w:r>
      <w:r>
        <w:rPr>
          <w:b/>
          <w:color w:val="333333"/>
        </w:rPr>
        <w:t>АО «Раменский приборостроительный завод»</w:t>
      </w:r>
    </w:p>
    <w:p w:rsidR="00D21A9A" w:rsidRDefault="00D21A9A">
      <w:pPr>
        <w:ind w:left="4111"/>
        <w:rPr>
          <w:color w:val="333333"/>
        </w:rPr>
      </w:pPr>
    </w:p>
    <w:p w:rsidR="00D21A9A" w:rsidRDefault="00D21A9A">
      <w:pPr>
        <w:ind w:left="4111"/>
        <w:rPr>
          <w:b/>
          <w:bCs/>
        </w:rPr>
      </w:pPr>
    </w:p>
    <w:p w:rsidR="00D21A9A" w:rsidRDefault="00D21A9A">
      <w:pPr>
        <w:ind w:left="4111"/>
        <w:rPr>
          <w:b/>
          <w:bCs/>
        </w:rPr>
      </w:pPr>
    </w:p>
    <w:p w:rsidR="00D21A9A" w:rsidRDefault="005C1D54">
      <w:pPr>
        <w:ind w:left="4962"/>
        <w:rPr>
          <w:b/>
          <w:bCs/>
        </w:rPr>
      </w:pPr>
      <w:r>
        <w:rPr>
          <w:b/>
          <w:bCs/>
        </w:rPr>
        <w:t>________________ А.П. Дроздов</w:t>
      </w:r>
    </w:p>
    <w:p w:rsidR="00D21A9A" w:rsidRDefault="00D21A9A">
      <w:pPr>
        <w:pStyle w:val="Default"/>
        <w:spacing w:line="280" w:lineRule="exact"/>
        <w:ind w:left="4962"/>
        <w:jc w:val="center"/>
        <w:rPr>
          <w:b/>
          <w:bCs/>
        </w:rPr>
      </w:pPr>
    </w:p>
    <w:p w:rsidR="00D21A9A" w:rsidRDefault="005C1D54">
      <w:pPr>
        <w:pStyle w:val="Default"/>
        <w:spacing w:line="280" w:lineRule="exact"/>
        <w:ind w:left="4962"/>
        <w:rPr>
          <w:b/>
          <w:bCs/>
        </w:rPr>
      </w:pPr>
      <w:proofErr w:type="spellStart"/>
      <w:r>
        <w:rPr>
          <w:b/>
          <w:bCs/>
        </w:rPr>
        <w:t>М.п</w:t>
      </w:r>
      <w:proofErr w:type="spellEnd"/>
      <w:r>
        <w:rPr>
          <w:b/>
          <w:bCs/>
        </w:rPr>
        <w:t xml:space="preserve">. </w:t>
      </w:r>
    </w:p>
    <w:p w:rsidR="00D21A9A" w:rsidRDefault="005C1D54">
      <w:pPr>
        <w:pStyle w:val="Default"/>
        <w:spacing w:line="280" w:lineRule="exact"/>
        <w:ind w:left="4962"/>
        <w:jc w:val="center"/>
        <w:rPr>
          <w:b/>
          <w:iCs/>
          <w:color w:val="auto"/>
        </w:rPr>
      </w:pPr>
      <w:r>
        <w:rPr>
          <w:b/>
          <w:bCs/>
        </w:rPr>
        <w:t>«__» ___________ 202</w:t>
      </w:r>
      <w:r w:rsidR="00650D99">
        <w:rPr>
          <w:b/>
          <w:bCs/>
        </w:rPr>
        <w:t>3</w:t>
      </w:r>
      <w:r>
        <w:rPr>
          <w:b/>
          <w:bCs/>
        </w:rPr>
        <w:t xml:space="preserve"> г.</w:t>
      </w:r>
    </w:p>
    <w:p w:rsidR="00D21A9A" w:rsidRDefault="00D21A9A">
      <w:pPr>
        <w:pStyle w:val="Default"/>
        <w:spacing w:line="280" w:lineRule="exact"/>
        <w:ind w:left="4962"/>
        <w:jc w:val="center"/>
        <w:rPr>
          <w:b/>
          <w:iCs/>
          <w:color w:val="auto"/>
        </w:rPr>
      </w:pPr>
    </w:p>
    <w:p w:rsidR="00D21A9A" w:rsidRDefault="00D21A9A">
      <w:pPr>
        <w:pStyle w:val="Default"/>
        <w:spacing w:line="280" w:lineRule="exact"/>
        <w:jc w:val="center"/>
        <w:rPr>
          <w:b/>
          <w:iCs/>
          <w:color w:val="auto"/>
        </w:rPr>
      </w:pPr>
    </w:p>
    <w:p w:rsidR="00D21A9A" w:rsidRDefault="005C1D54">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rsidR="00D21A9A" w:rsidRDefault="00D21A9A">
      <w:pPr>
        <w:pStyle w:val="Default"/>
        <w:spacing w:line="280" w:lineRule="exact"/>
        <w:jc w:val="center"/>
        <w:rPr>
          <w:b/>
          <w:iCs/>
        </w:rPr>
      </w:pPr>
    </w:p>
    <w:p w:rsidR="00725BF2" w:rsidRDefault="005C1D54" w:rsidP="00725BF2">
      <w:pPr>
        <w:numPr>
          <w:ilvl w:val="0"/>
          <w:numId w:val="18"/>
        </w:numPr>
        <w:rPr>
          <w:iCs/>
        </w:rPr>
      </w:pPr>
      <w:r w:rsidRPr="00725BF2">
        <w:rPr>
          <w:iCs/>
          <w:lang w:val="en-US"/>
        </w:rPr>
        <w:t> </w:t>
      </w:r>
      <w:r w:rsidR="00725BF2" w:rsidRPr="00725BF2">
        <w:rPr>
          <w:iCs/>
        </w:rPr>
        <w:t xml:space="preserve">Конкурс на право заключения договора аренды недвижимого имущества, нежилые помещения общей площадью 457,5 </w:t>
      </w:r>
      <w:proofErr w:type="spellStart"/>
      <w:r w:rsidR="00725BF2" w:rsidRPr="00725BF2">
        <w:rPr>
          <w:iCs/>
        </w:rPr>
        <w:t>кв.м</w:t>
      </w:r>
      <w:proofErr w:type="spellEnd"/>
      <w:r w:rsidR="00725BF2" w:rsidRPr="00725BF2">
        <w:rPr>
          <w:iCs/>
        </w:rPr>
        <w:t>.</w:t>
      </w:r>
      <w:proofErr w:type="gramStart"/>
      <w:r w:rsidR="00725BF2" w:rsidRPr="00725BF2">
        <w:rPr>
          <w:iCs/>
        </w:rPr>
        <w:t>,  расположенного</w:t>
      </w:r>
      <w:proofErr w:type="gramEnd"/>
      <w:r w:rsidR="00725BF2" w:rsidRPr="00725BF2">
        <w:rPr>
          <w:iCs/>
        </w:rPr>
        <w:t xml:space="preserve"> по адресу:</w:t>
      </w:r>
    </w:p>
    <w:p w:rsidR="00725BF2" w:rsidRPr="00725BF2" w:rsidRDefault="00725BF2" w:rsidP="00725BF2">
      <w:pPr>
        <w:rPr>
          <w:iCs/>
        </w:rPr>
      </w:pPr>
      <w:r w:rsidRPr="00725BF2">
        <w:rPr>
          <w:iCs/>
        </w:rPr>
        <w:t xml:space="preserve"> - нежилое </w:t>
      </w:r>
      <w:proofErr w:type="gramStart"/>
      <w:r w:rsidRPr="00725BF2">
        <w:rPr>
          <w:iCs/>
        </w:rPr>
        <w:t>помещение  №</w:t>
      </w:r>
      <w:proofErr w:type="gramEnd"/>
      <w:r w:rsidRPr="00725BF2">
        <w:rPr>
          <w:iCs/>
        </w:rPr>
        <w:t xml:space="preserve"> 1  общей площадью 100,2 </w:t>
      </w:r>
      <w:proofErr w:type="spellStart"/>
      <w:r w:rsidRPr="00725BF2">
        <w:rPr>
          <w:iCs/>
        </w:rPr>
        <w:t>кв.м</w:t>
      </w:r>
      <w:proofErr w:type="spellEnd"/>
      <w:r w:rsidRPr="00725BF2">
        <w:rPr>
          <w:iCs/>
        </w:rPr>
        <w:t xml:space="preserve">., расположенное в корпусе №29 (Склад с пристройкой), по адресу: 140100, Московская обл., г. Раменское, ул. </w:t>
      </w:r>
      <w:proofErr w:type="spellStart"/>
      <w:r w:rsidRPr="00725BF2">
        <w:rPr>
          <w:iCs/>
        </w:rPr>
        <w:t>Михалевича</w:t>
      </w:r>
      <w:proofErr w:type="spellEnd"/>
      <w:r w:rsidRPr="00725BF2">
        <w:rPr>
          <w:iCs/>
        </w:rPr>
        <w:t>, д.39</w:t>
      </w:r>
    </w:p>
    <w:p w:rsidR="00725BF2" w:rsidRPr="00725BF2" w:rsidRDefault="00725BF2" w:rsidP="00725BF2">
      <w:pPr>
        <w:rPr>
          <w:iCs/>
        </w:rPr>
      </w:pPr>
      <w:r w:rsidRPr="00725BF2">
        <w:rPr>
          <w:iCs/>
        </w:rPr>
        <w:t xml:space="preserve">- нежилые помещения №1-9 общей площадью 258,0 </w:t>
      </w:r>
      <w:proofErr w:type="spellStart"/>
      <w:r w:rsidRPr="00725BF2">
        <w:rPr>
          <w:iCs/>
        </w:rPr>
        <w:t>кв.м</w:t>
      </w:r>
      <w:proofErr w:type="spellEnd"/>
      <w:r w:rsidRPr="00725BF2">
        <w:rPr>
          <w:iCs/>
        </w:rPr>
        <w:t xml:space="preserve">. в корпусе №53-а (Склад леса №2) по адресу: 140100, Московская обл., г. Раменское, ул. </w:t>
      </w:r>
      <w:proofErr w:type="spellStart"/>
      <w:r w:rsidRPr="00725BF2">
        <w:rPr>
          <w:iCs/>
        </w:rPr>
        <w:t>Михалевича</w:t>
      </w:r>
      <w:proofErr w:type="spellEnd"/>
      <w:r w:rsidRPr="00725BF2">
        <w:rPr>
          <w:iCs/>
        </w:rPr>
        <w:t>, д.39</w:t>
      </w:r>
    </w:p>
    <w:p w:rsidR="00725BF2" w:rsidRDefault="00725BF2" w:rsidP="00725BF2">
      <w:pPr>
        <w:rPr>
          <w:iCs/>
        </w:rPr>
      </w:pPr>
      <w:r w:rsidRPr="00725BF2">
        <w:rPr>
          <w:iCs/>
        </w:rPr>
        <w:t xml:space="preserve">- нежилые помещения № 1 – 8 общей площадью 99,3 кв. м кв. м., расположенные в корпусе №207 (Здание – Компрессорная) по адресу: 140100, Московская обл. г. Раменское, ул. Транспортный </w:t>
      </w:r>
      <w:proofErr w:type="spellStart"/>
      <w:r w:rsidRPr="00725BF2">
        <w:rPr>
          <w:iCs/>
        </w:rPr>
        <w:t>пр-зд</w:t>
      </w:r>
      <w:proofErr w:type="spellEnd"/>
      <w:r w:rsidRPr="00725BF2">
        <w:rPr>
          <w:iCs/>
        </w:rPr>
        <w:t>, д.2</w:t>
      </w:r>
    </w:p>
    <w:p w:rsidR="00D21A9A" w:rsidRPr="00725BF2" w:rsidRDefault="005C1D54" w:rsidP="00725BF2">
      <w:pPr>
        <w:rPr>
          <w:bCs/>
        </w:rPr>
      </w:pPr>
      <w:r w:rsidRPr="00725BF2">
        <w:rPr>
          <w:b/>
          <w:bCs/>
        </w:rPr>
        <w:t xml:space="preserve"> 2.</w:t>
      </w:r>
      <w:r w:rsidRPr="00725BF2">
        <w:rPr>
          <w:b/>
          <w:bCs/>
          <w:lang w:val="en-US"/>
        </w:rPr>
        <w:t> </w:t>
      </w:r>
      <w:r w:rsidRPr="00725BF2">
        <w:rPr>
          <w:bCs/>
        </w:rPr>
        <w:t xml:space="preserve">Организатор торгов: </w:t>
      </w:r>
      <w:r>
        <w:rPr>
          <w:rStyle w:val="afffd"/>
        </w:rPr>
        <w:t>АО Раменский Приборостроительный Завод;</w:t>
      </w:r>
      <w:r>
        <w:t xml:space="preserve"> </w:t>
      </w:r>
      <w:r w:rsidRPr="00725BF2">
        <w:rPr>
          <w:color w:val="000000"/>
        </w:rPr>
        <w:t xml:space="preserve">140100, Московская область, г. Раменское, ул. </w:t>
      </w:r>
      <w:proofErr w:type="spellStart"/>
      <w:r w:rsidRPr="00725BF2">
        <w:rPr>
          <w:color w:val="000000"/>
        </w:rPr>
        <w:t>Михалевича</w:t>
      </w:r>
      <w:proofErr w:type="spellEnd"/>
      <w:r w:rsidRPr="00725BF2">
        <w:rPr>
          <w:color w:val="000000"/>
        </w:rPr>
        <w:t>, 39</w:t>
      </w:r>
      <w:r>
        <w:t xml:space="preserve">; </w:t>
      </w:r>
      <w:r w:rsidRPr="00725BF2">
        <w:rPr>
          <w:rFonts w:eastAsia="SimSun"/>
          <w:kern w:val="1"/>
          <w:lang w:eastAsia="hi-IN" w:bidi="hi-IN"/>
        </w:rPr>
        <w:t xml:space="preserve">Адрес электронной почты: </w:t>
      </w:r>
      <w:hyperlink r:id="rId8" w:history="1">
        <w:r w:rsidRPr="00725BF2">
          <w:rPr>
            <w:rStyle w:val="affb"/>
            <w:rFonts w:eastAsia="SimSun"/>
            <w:kern w:val="1"/>
            <w:lang w:val="en-US" w:eastAsia="hi-IN" w:bidi="hi-IN"/>
          </w:rPr>
          <w:t>o</w:t>
        </w:r>
        <w:r w:rsidRPr="00725BF2">
          <w:rPr>
            <w:rStyle w:val="affb"/>
            <w:rFonts w:eastAsia="SimSun"/>
            <w:kern w:val="1"/>
            <w:lang w:eastAsia="hi-IN" w:bidi="hi-IN"/>
          </w:rPr>
          <w:t>.</w:t>
        </w:r>
        <w:r w:rsidRPr="00725BF2">
          <w:rPr>
            <w:rStyle w:val="affb"/>
            <w:rFonts w:eastAsia="SimSun"/>
            <w:kern w:val="1"/>
            <w:lang w:val="en-US" w:eastAsia="hi-IN" w:bidi="hi-IN"/>
          </w:rPr>
          <w:t>motin</w:t>
        </w:r>
        <w:r w:rsidRPr="00725BF2">
          <w:rPr>
            <w:rStyle w:val="affb"/>
            <w:rFonts w:eastAsia="SimSun"/>
            <w:kern w:val="1"/>
            <w:lang w:eastAsia="hi-IN" w:bidi="hi-IN"/>
          </w:rPr>
          <w:t>@</w:t>
        </w:r>
        <w:r w:rsidRPr="00725BF2">
          <w:rPr>
            <w:rStyle w:val="affb"/>
            <w:rFonts w:eastAsia="SimSun"/>
            <w:kern w:val="1"/>
            <w:lang w:val="en-US" w:eastAsia="hi-IN" w:bidi="hi-IN"/>
          </w:rPr>
          <w:t>rpz</w:t>
        </w:r>
        <w:r w:rsidRPr="00725BF2">
          <w:rPr>
            <w:rStyle w:val="affb"/>
            <w:rFonts w:eastAsia="SimSun"/>
            <w:kern w:val="1"/>
            <w:lang w:eastAsia="hi-IN" w:bidi="hi-IN"/>
          </w:rPr>
          <w:t>.</w:t>
        </w:r>
        <w:proofErr w:type="spellStart"/>
        <w:r w:rsidRPr="00725BF2">
          <w:rPr>
            <w:rStyle w:val="affb"/>
            <w:rFonts w:eastAsia="SimSun"/>
            <w:kern w:val="1"/>
            <w:lang w:val="en-US" w:eastAsia="hi-IN" w:bidi="hi-IN"/>
          </w:rPr>
          <w:t>ru</w:t>
        </w:r>
        <w:proofErr w:type="spellEnd"/>
      </w:hyperlink>
      <w:r w:rsidRPr="00725BF2">
        <w:rPr>
          <w:rFonts w:eastAsia="SimSun"/>
          <w:kern w:val="1"/>
          <w:lang w:eastAsia="hi-IN" w:bidi="hi-IN"/>
        </w:rPr>
        <w:t xml:space="preserve"> </w:t>
      </w:r>
      <w:r>
        <w:t>Тел.: 8 (49646) 46-206, Контактное лицо: Мотин Олег Владимирович</w:t>
      </w:r>
    </w:p>
    <w:p w:rsidR="00D21A9A" w:rsidRDefault="005C1D54">
      <w:pPr>
        <w:widowControl w:val="0"/>
        <w:suppressAutoHyphens/>
        <w:rPr>
          <w:rFonts w:eastAsia="SimSun" w:cs="Mangal"/>
          <w:lang w:bidi="hi-IN"/>
        </w:rPr>
      </w:pPr>
      <w:r>
        <w:rPr>
          <w:bCs/>
        </w:rPr>
        <w:t xml:space="preserve"> </w:t>
      </w:r>
      <w:r>
        <w:rPr>
          <w:bCs/>
        </w:rPr>
        <w:tab/>
        <w:t>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 xml:space="preserve">140003, Московская область, г. Раменское, ул. Гурьева, д. 17, </w:t>
      </w:r>
      <w:proofErr w:type="spellStart"/>
      <w:r>
        <w:rPr>
          <w:rFonts w:eastAsia="SimSun"/>
          <w:kern w:val="1"/>
          <w:lang w:eastAsia="hi-IN" w:bidi="hi-IN"/>
        </w:rPr>
        <w:t>кв</w:t>
      </w:r>
      <w:proofErr w:type="spellEnd"/>
      <w:r>
        <w:rPr>
          <w:rFonts w:eastAsia="SimSun"/>
          <w:kern w:val="1"/>
          <w:lang w:eastAsia="hi-IN" w:bidi="hi-IN"/>
        </w:rPr>
        <w:t xml:space="preserve"> </w:t>
      </w:r>
      <w:proofErr w:type="gramStart"/>
      <w:r>
        <w:rPr>
          <w:rFonts w:eastAsia="SimSun"/>
          <w:kern w:val="1"/>
          <w:lang w:eastAsia="hi-IN" w:bidi="hi-IN"/>
        </w:rPr>
        <w:t>62.,</w:t>
      </w:r>
      <w:proofErr w:type="gramEnd"/>
      <w:r>
        <w:rPr>
          <w:rFonts w:eastAsia="SimSun"/>
          <w:kern w:val="1"/>
          <w:lang w:eastAsia="hi-IN" w:bidi="hi-IN"/>
        </w:rPr>
        <w:t xml:space="preserve">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r>
        <w:rPr>
          <w:bCs/>
        </w:rPr>
        <w:t xml:space="preserve">телефон:+7 </w:t>
      </w:r>
      <w:r>
        <w:rPr>
          <w:rFonts w:eastAsia="SimSun" w:cs="Mangal"/>
          <w:lang w:bidi="hi-IN"/>
        </w:rPr>
        <w:t>(968) 655-16-54.</w:t>
      </w:r>
    </w:p>
    <w:p w:rsidR="00D21A9A" w:rsidRDefault="005C1D54">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rsidR="00D21A9A" w:rsidRDefault="005C1D54">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21A9A">
        <w:tc>
          <w:tcPr>
            <w:tcW w:w="2754" w:type="dxa"/>
          </w:tcPr>
          <w:p w:rsidR="00D21A9A" w:rsidRDefault="005C1D54">
            <w:pPr>
              <w:tabs>
                <w:tab w:val="left" w:pos="709"/>
              </w:tabs>
              <w:autoSpaceDE w:val="0"/>
              <w:autoSpaceDN w:val="0"/>
              <w:adjustRightInd w:val="0"/>
              <w:rPr>
                <w:iCs/>
              </w:rPr>
            </w:pPr>
            <w:r>
              <w:rPr>
                <w:iCs/>
              </w:rPr>
              <w:t>Адрес объекта</w:t>
            </w:r>
          </w:p>
        </w:tc>
        <w:tc>
          <w:tcPr>
            <w:tcW w:w="6818" w:type="dxa"/>
          </w:tcPr>
          <w:p w:rsidR="00D21A9A" w:rsidRDefault="005C1D54" w:rsidP="00725BF2">
            <w:pPr>
              <w:tabs>
                <w:tab w:val="left" w:pos="709"/>
              </w:tabs>
              <w:autoSpaceDE w:val="0"/>
              <w:autoSpaceDN w:val="0"/>
              <w:adjustRightInd w:val="0"/>
              <w:rPr>
                <w:iCs/>
              </w:rPr>
            </w:pPr>
            <w:r>
              <w:t>РФ, Моско</w:t>
            </w:r>
            <w:r w:rsidR="00725BF2">
              <w:t>вская область, город Раменское</w:t>
            </w:r>
          </w:p>
        </w:tc>
      </w:tr>
      <w:tr w:rsidR="00D21A9A">
        <w:tc>
          <w:tcPr>
            <w:tcW w:w="2754" w:type="dxa"/>
          </w:tcPr>
          <w:p w:rsidR="00D21A9A" w:rsidRDefault="005C1D54">
            <w:pPr>
              <w:tabs>
                <w:tab w:val="left" w:pos="709"/>
              </w:tabs>
              <w:autoSpaceDE w:val="0"/>
              <w:autoSpaceDN w:val="0"/>
              <w:adjustRightInd w:val="0"/>
              <w:rPr>
                <w:iCs/>
              </w:rPr>
            </w:pPr>
            <w:r>
              <w:rPr>
                <w:iCs/>
              </w:rPr>
              <w:t>Площадь объекта (</w:t>
            </w:r>
            <w:proofErr w:type="spellStart"/>
            <w:r>
              <w:rPr>
                <w:iCs/>
              </w:rPr>
              <w:t>кв.м</w:t>
            </w:r>
            <w:proofErr w:type="spellEnd"/>
            <w:r>
              <w:rPr>
                <w:iCs/>
              </w:rPr>
              <w:t>)</w:t>
            </w:r>
          </w:p>
        </w:tc>
        <w:tc>
          <w:tcPr>
            <w:tcW w:w="6818" w:type="dxa"/>
          </w:tcPr>
          <w:p w:rsidR="00D21A9A" w:rsidRDefault="00725BF2">
            <w:pPr>
              <w:tabs>
                <w:tab w:val="left" w:pos="709"/>
              </w:tabs>
              <w:autoSpaceDE w:val="0"/>
              <w:autoSpaceDN w:val="0"/>
              <w:adjustRightInd w:val="0"/>
              <w:rPr>
                <w:iCs/>
              </w:rPr>
            </w:pPr>
            <w:r>
              <w:rPr>
                <w:color w:val="000000"/>
              </w:rPr>
              <w:t>457,5</w:t>
            </w:r>
            <w:r w:rsidR="005C1D54">
              <w:rPr>
                <w:color w:val="000000"/>
              </w:rPr>
              <w:t xml:space="preserve"> </w:t>
            </w:r>
            <w:proofErr w:type="spellStart"/>
            <w:r w:rsidR="005C1D54">
              <w:rPr>
                <w:color w:val="000000"/>
              </w:rPr>
              <w:t>кв.м</w:t>
            </w:r>
            <w:proofErr w:type="spellEnd"/>
          </w:p>
        </w:tc>
      </w:tr>
      <w:tr w:rsidR="00D21A9A">
        <w:tc>
          <w:tcPr>
            <w:tcW w:w="2754" w:type="dxa"/>
          </w:tcPr>
          <w:p w:rsidR="00D21A9A" w:rsidRDefault="005C1D54">
            <w:pPr>
              <w:tabs>
                <w:tab w:val="left" w:pos="709"/>
              </w:tabs>
              <w:autoSpaceDE w:val="0"/>
              <w:autoSpaceDN w:val="0"/>
              <w:adjustRightInd w:val="0"/>
              <w:rPr>
                <w:iCs/>
              </w:rPr>
            </w:pPr>
            <w:r>
              <w:rPr>
                <w:iCs/>
              </w:rPr>
              <w:t>Расположение объекта</w:t>
            </w:r>
          </w:p>
        </w:tc>
        <w:tc>
          <w:tcPr>
            <w:tcW w:w="6818" w:type="dxa"/>
          </w:tcPr>
          <w:p w:rsidR="00725BF2" w:rsidRPr="00725BF2" w:rsidRDefault="00725BF2" w:rsidP="00725BF2">
            <w:pPr>
              <w:tabs>
                <w:tab w:val="left" w:pos="709"/>
              </w:tabs>
              <w:autoSpaceDE w:val="0"/>
              <w:autoSpaceDN w:val="0"/>
              <w:adjustRightInd w:val="0"/>
              <w:rPr>
                <w:iCs/>
                <w:sz w:val="22"/>
                <w:szCs w:val="22"/>
              </w:rPr>
            </w:pPr>
            <w:r w:rsidRPr="00725BF2">
              <w:rPr>
                <w:iCs/>
                <w:sz w:val="22"/>
                <w:szCs w:val="22"/>
              </w:rPr>
              <w:t xml:space="preserve">- нежилое </w:t>
            </w:r>
            <w:proofErr w:type="gramStart"/>
            <w:r w:rsidRPr="00725BF2">
              <w:rPr>
                <w:iCs/>
                <w:sz w:val="22"/>
                <w:szCs w:val="22"/>
              </w:rPr>
              <w:t>помещение  №</w:t>
            </w:r>
            <w:proofErr w:type="gramEnd"/>
            <w:r w:rsidRPr="00725BF2">
              <w:rPr>
                <w:iCs/>
                <w:sz w:val="22"/>
                <w:szCs w:val="22"/>
              </w:rPr>
              <w:t xml:space="preserve"> 1  общей площадью 100,2 </w:t>
            </w:r>
            <w:proofErr w:type="spellStart"/>
            <w:r w:rsidRPr="00725BF2">
              <w:rPr>
                <w:iCs/>
                <w:sz w:val="22"/>
                <w:szCs w:val="22"/>
              </w:rPr>
              <w:t>кв.м</w:t>
            </w:r>
            <w:proofErr w:type="spellEnd"/>
            <w:r w:rsidRPr="00725BF2">
              <w:rPr>
                <w:iCs/>
                <w:sz w:val="22"/>
                <w:szCs w:val="22"/>
              </w:rPr>
              <w:t xml:space="preserve">., расположенное в корпусе №29 (Склад с пристройкой), по адресу: 140100, Московская обл., г. Раменское, ул. </w:t>
            </w:r>
            <w:proofErr w:type="spellStart"/>
            <w:r w:rsidRPr="00725BF2">
              <w:rPr>
                <w:iCs/>
                <w:sz w:val="22"/>
                <w:szCs w:val="22"/>
              </w:rPr>
              <w:t>Михалевича</w:t>
            </w:r>
            <w:proofErr w:type="spellEnd"/>
            <w:r w:rsidRPr="00725BF2">
              <w:rPr>
                <w:iCs/>
                <w:sz w:val="22"/>
                <w:szCs w:val="22"/>
              </w:rPr>
              <w:t>, д.39</w:t>
            </w:r>
          </w:p>
          <w:p w:rsidR="00725BF2" w:rsidRPr="00725BF2" w:rsidRDefault="00725BF2" w:rsidP="00725BF2">
            <w:pPr>
              <w:tabs>
                <w:tab w:val="left" w:pos="709"/>
              </w:tabs>
              <w:autoSpaceDE w:val="0"/>
              <w:autoSpaceDN w:val="0"/>
              <w:adjustRightInd w:val="0"/>
              <w:rPr>
                <w:iCs/>
                <w:sz w:val="22"/>
                <w:szCs w:val="22"/>
              </w:rPr>
            </w:pPr>
            <w:r w:rsidRPr="00725BF2">
              <w:rPr>
                <w:iCs/>
                <w:sz w:val="22"/>
                <w:szCs w:val="22"/>
              </w:rPr>
              <w:t xml:space="preserve">- нежилые помещения №1-9 общей площадью 258,0 </w:t>
            </w:r>
            <w:proofErr w:type="spellStart"/>
            <w:r w:rsidRPr="00725BF2">
              <w:rPr>
                <w:iCs/>
                <w:sz w:val="22"/>
                <w:szCs w:val="22"/>
              </w:rPr>
              <w:t>кв.м</w:t>
            </w:r>
            <w:proofErr w:type="spellEnd"/>
            <w:r w:rsidRPr="00725BF2">
              <w:rPr>
                <w:iCs/>
                <w:sz w:val="22"/>
                <w:szCs w:val="22"/>
              </w:rPr>
              <w:t xml:space="preserve">. в корпусе №53-а (Склад леса №2) по адресу: 140100, Московская обл., г. Раменское, ул. </w:t>
            </w:r>
            <w:proofErr w:type="spellStart"/>
            <w:r w:rsidRPr="00725BF2">
              <w:rPr>
                <w:iCs/>
                <w:sz w:val="22"/>
                <w:szCs w:val="22"/>
              </w:rPr>
              <w:t>Михалевича</w:t>
            </w:r>
            <w:proofErr w:type="spellEnd"/>
            <w:r w:rsidRPr="00725BF2">
              <w:rPr>
                <w:iCs/>
                <w:sz w:val="22"/>
                <w:szCs w:val="22"/>
              </w:rPr>
              <w:t>, д.39</w:t>
            </w:r>
          </w:p>
          <w:p w:rsidR="00D21A9A" w:rsidRDefault="00725BF2" w:rsidP="00725BF2">
            <w:pPr>
              <w:tabs>
                <w:tab w:val="left" w:pos="709"/>
              </w:tabs>
              <w:autoSpaceDE w:val="0"/>
              <w:autoSpaceDN w:val="0"/>
              <w:adjustRightInd w:val="0"/>
              <w:rPr>
                <w:iCs/>
                <w:sz w:val="22"/>
                <w:szCs w:val="22"/>
              </w:rPr>
            </w:pPr>
            <w:r w:rsidRPr="00725BF2">
              <w:rPr>
                <w:iCs/>
                <w:sz w:val="22"/>
                <w:szCs w:val="22"/>
              </w:rPr>
              <w:t xml:space="preserve">- нежилые помещения № 1 – 8 общей площадью 99,3 кв. м кв. м., расположенные в корпусе №207 (Здание – Компрессорная) по адресу: 140100, Московская обл. г. Раменское, ул. Транспортный </w:t>
            </w:r>
            <w:proofErr w:type="spellStart"/>
            <w:r w:rsidRPr="00725BF2">
              <w:rPr>
                <w:iCs/>
                <w:sz w:val="22"/>
                <w:szCs w:val="22"/>
              </w:rPr>
              <w:t>пр-зд</w:t>
            </w:r>
            <w:proofErr w:type="spellEnd"/>
            <w:r w:rsidRPr="00725BF2">
              <w:rPr>
                <w:iCs/>
                <w:sz w:val="22"/>
                <w:szCs w:val="22"/>
              </w:rPr>
              <w:t>, д.2</w:t>
            </w:r>
          </w:p>
        </w:tc>
      </w:tr>
      <w:tr w:rsidR="00D21A9A">
        <w:tc>
          <w:tcPr>
            <w:tcW w:w="2754" w:type="dxa"/>
          </w:tcPr>
          <w:p w:rsidR="00D21A9A" w:rsidRDefault="005C1D54">
            <w:pPr>
              <w:tabs>
                <w:tab w:val="left" w:pos="709"/>
              </w:tabs>
              <w:autoSpaceDE w:val="0"/>
              <w:autoSpaceDN w:val="0"/>
              <w:adjustRightInd w:val="0"/>
              <w:rPr>
                <w:iCs/>
              </w:rPr>
            </w:pPr>
            <w:r>
              <w:rPr>
                <w:iCs/>
              </w:rPr>
              <w:t>Характеристика объекта</w:t>
            </w:r>
          </w:p>
        </w:tc>
        <w:tc>
          <w:tcPr>
            <w:tcW w:w="6818" w:type="dxa"/>
          </w:tcPr>
          <w:p w:rsidR="00D21A9A" w:rsidRDefault="005C1D54">
            <w:pPr>
              <w:pStyle w:val="Default"/>
              <w:jc w:val="both"/>
              <w:rPr>
                <w:bCs/>
                <w:sz w:val="22"/>
                <w:szCs w:val="22"/>
              </w:rPr>
            </w:pPr>
            <w:r>
              <w:rPr>
                <w:bCs/>
                <w:sz w:val="22"/>
                <w:szCs w:val="22"/>
              </w:rPr>
              <w:t>Техническое состояние здания: удовлетворительное</w:t>
            </w:r>
          </w:p>
          <w:p w:rsidR="00D21A9A" w:rsidRDefault="005C1D54">
            <w:pPr>
              <w:pStyle w:val="Default"/>
              <w:jc w:val="both"/>
              <w:rPr>
                <w:sz w:val="22"/>
                <w:szCs w:val="22"/>
              </w:rPr>
            </w:pPr>
            <w:r>
              <w:rPr>
                <w:bCs/>
                <w:sz w:val="22"/>
                <w:szCs w:val="22"/>
              </w:rPr>
              <w:t>Состояние внутренней отделки: требует косметического ремонта</w:t>
            </w:r>
          </w:p>
        </w:tc>
      </w:tr>
      <w:tr w:rsidR="00D21A9A">
        <w:tc>
          <w:tcPr>
            <w:tcW w:w="2754" w:type="dxa"/>
          </w:tcPr>
          <w:p w:rsidR="00D21A9A" w:rsidRDefault="005C1D54">
            <w:pPr>
              <w:tabs>
                <w:tab w:val="left" w:pos="709"/>
              </w:tabs>
              <w:autoSpaceDE w:val="0"/>
              <w:autoSpaceDN w:val="0"/>
              <w:adjustRightInd w:val="0"/>
              <w:rPr>
                <w:iCs/>
              </w:rPr>
            </w:pPr>
            <w:r>
              <w:rPr>
                <w:iCs/>
              </w:rPr>
              <w:t>Целевое назначение объекта</w:t>
            </w:r>
          </w:p>
        </w:tc>
        <w:tc>
          <w:tcPr>
            <w:tcW w:w="6818" w:type="dxa"/>
          </w:tcPr>
          <w:p w:rsidR="00D21A9A" w:rsidRDefault="005C1D54">
            <w:pPr>
              <w:pStyle w:val="Default"/>
              <w:jc w:val="both"/>
              <w:rPr>
                <w:sz w:val="22"/>
                <w:szCs w:val="22"/>
              </w:rPr>
            </w:pPr>
            <w:r>
              <w:rPr>
                <w:sz w:val="22"/>
                <w:szCs w:val="22"/>
              </w:rPr>
              <w:t xml:space="preserve">Помещение свободного назначения </w:t>
            </w:r>
          </w:p>
          <w:p w:rsidR="00D21A9A" w:rsidRDefault="00D21A9A">
            <w:pPr>
              <w:pStyle w:val="Default"/>
              <w:jc w:val="both"/>
              <w:rPr>
                <w:sz w:val="22"/>
                <w:szCs w:val="22"/>
              </w:rPr>
            </w:pPr>
          </w:p>
        </w:tc>
      </w:tr>
      <w:tr w:rsidR="00D21A9A">
        <w:tc>
          <w:tcPr>
            <w:tcW w:w="2754" w:type="dxa"/>
          </w:tcPr>
          <w:p w:rsidR="00D21A9A" w:rsidRDefault="005C1D54">
            <w:pPr>
              <w:pStyle w:val="Default"/>
              <w:jc w:val="both"/>
              <w:rPr>
                <w:sz w:val="22"/>
                <w:szCs w:val="22"/>
              </w:rPr>
            </w:pPr>
            <w:r>
              <w:rPr>
                <w:bCs/>
                <w:sz w:val="22"/>
                <w:szCs w:val="22"/>
              </w:rPr>
              <w:lastRenderedPageBreak/>
              <w:t xml:space="preserve">Дополнительная существенная информация </w:t>
            </w:r>
          </w:p>
          <w:p w:rsidR="00D21A9A" w:rsidRDefault="00D21A9A">
            <w:pPr>
              <w:tabs>
                <w:tab w:val="left" w:pos="709"/>
              </w:tabs>
              <w:autoSpaceDE w:val="0"/>
              <w:autoSpaceDN w:val="0"/>
              <w:adjustRightInd w:val="0"/>
              <w:rPr>
                <w:iCs/>
              </w:rPr>
            </w:pPr>
          </w:p>
        </w:tc>
        <w:tc>
          <w:tcPr>
            <w:tcW w:w="6818" w:type="dxa"/>
          </w:tcPr>
          <w:p w:rsidR="00D21A9A" w:rsidRDefault="005C1D54">
            <w:pPr>
              <w:tabs>
                <w:tab w:val="left" w:pos="709"/>
              </w:tabs>
              <w:autoSpaceDE w:val="0"/>
              <w:autoSpaceDN w:val="0"/>
              <w:adjustRightInd w:val="0"/>
              <w:rPr>
                <w:sz w:val="22"/>
                <w:szCs w:val="22"/>
              </w:rPr>
            </w:pPr>
            <w:r>
              <w:rPr>
                <w:sz w:val="22"/>
                <w:szCs w:val="22"/>
              </w:rPr>
              <w:t>Доступ к Объекту оценки ограниченный, поскольку объект расположен на закрытой территории</w:t>
            </w:r>
          </w:p>
        </w:tc>
      </w:tr>
    </w:tbl>
    <w:p w:rsidR="00D21A9A" w:rsidRDefault="005C1D54">
      <w:pPr>
        <w:autoSpaceDE w:val="0"/>
        <w:autoSpaceDN w:val="0"/>
        <w:adjustRightInd w:val="0"/>
        <w:rPr>
          <w:bCs/>
        </w:rPr>
      </w:pPr>
      <w:r>
        <w:rPr>
          <w:bCs/>
        </w:rPr>
        <w:t xml:space="preserve">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rsidR="00D21A9A" w:rsidRDefault="005C1D54">
      <w:pPr>
        <w:tabs>
          <w:tab w:val="left" w:pos="567"/>
        </w:tabs>
        <w:autoSpaceDE w:val="0"/>
        <w:autoSpaceDN w:val="0"/>
        <w:adjustRightInd w:val="0"/>
        <w:rPr>
          <w:iCs/>
        </w:rPr>
      </w:pPr>
      <w:r>
        <w:rPr>
          <w:b/>
          <w:iCs/>
        </w:rPr>
        <w:t>Начальная (минимальная) цена арендной платы</w:t>
      </w:r>
      <w:r>
        <w:rPr>
          <w:iCs/>
        </w:rPr>
        <w:t xml:space="preserve"> (месячная) (руб.), включая НДС, устанавливается в размере </w:t>
      </w:r>
      <w:r w:rsidR="00725BF2" w:rsidRPr="00725BF2">
        <w:rPr>
          <w:iCs/>
        </w:rPr>
        <w:t xml:space="preserve">193 </w:t>
      </w:r>
      <w:proofErr w:type="gramStart"/>
      <w:r w:rsidR="00725BF2" w:rsidRPr="00725BF2">
        <w:rPr>
          <w:iCs/>
        </w:rPr>
        <w:t>742  (</w:t>
      </w:r>
      <w:proofErr w:type="gramEnd"/>
      <w:r w:rsidR="00725BF2" w:rsidRPr="00725BF2">
        <w:rPr>
          <w:iCs/>
        </w:rPr>
        <w:t>Сто девяносто три тысячи семьсот сорок два)</w:t>
      </w:r>
      <w:r>
        <w:rPr>
          <w:iCs/>
        </w:rPr>
        <w:t xml:space="preserve">, в </w:t>
      </w:r>
      <w:proofErr w:type="spellStart"/>
      <w:r>
        <w:rPr>
          <w:iCs/>
        </w:rPr>
        <w:t>т.ч</w:t>
      </w:r>
      <w:proofErr w:type="spellEnd"/>
      <w:r>
        <w:rPr>
          <w:iCs/>
        </w:rPr>
        <w:t>. НДС.</w:t>
      </w:r>
    </w:p>
    <w:p w:rsidR="00D21A9A" w:rsidRDefault="005C1D54">
      <w:pPr>
        <w:tabs>
          <w:tab w:val="left" w:pos="567"/>
        </w:tabs>
        <w:autoSpaceDE w:val="0"/>
        <w:autoSpaceDN w:val="0"/>
        <w:adjustRightInd w:val="0"/>
        <w:rPr>
          <w:b/>
        </w:rPr>
      </w:pPr>
      <w:r>
        <w:rPr>
          <w:b/>
          <w:bCs/>
        </w:rPr>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rsidR="00D21A9A" w:rsidRDefault="005C1D54">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w:t>
      </w:r>
      <w:r w:rsidR="00725BF2" w:rsidRPr="00725BF2">
        <w:t xml:space="preserve">193 </w:t>
      </w:r>
      <w:proofErr w:type="gramStart"/>
      <w:r w:rsidR="00725BF2" w:rsidRPr="00725BF2">
        <w:t>742  (</w:t>
      </w:r>
      <w:proofErr w:type="gramEnd"/>
      <w:r w:rsidR="00725BF2" w:rsidRPr="00725BF2">
        <w:t>Сто девяносто три тысячи семьсот сорок два)</w:t>
      </w:r>
      <w:r>
        <w:rPr>
          <w:rFonts w:eastAsia="Calibri"/>
          <w:color w:val="000000"/>
          <w:sz w:val="21"/>
          <w:szCs w:val="21"/>
          <w:shd w:val="clear" w:color="auto" w:fill="FFFFFF"/>
        </w:rPr>
        <w:t>.</w:t>
      </w:r>
      <w:r>
        <w:rPr>
          <w:iCs/>
        </w:rPr>
        <w:t xml:space="preserve"> Сумма задатка НДС не облагается.</w:t>
      </w:r>
      <w:r>
        <w:rPr>
          <w:b/>
        </w:rPr>
        <w:t xml:space="preserve"> </w:t>
      </w:r>
      <w:r>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rsidR="00D21A9A" w:rsidRDefault="005C1D54">
      <w:r>
        <w:rPr>
          <w:b/>
        </w:rPr>
        <w:t xml:space="preserve">                  7.</w:t>
      </w:r>
      <w:r>
        <w:t xml:space="preserve">  </w:t>
      </w:r>
      <w:r>
        <w:rPr>
          <w:b/>
        </w:rPr>
        <w:t>Дата начала подачи заявок на участие в конкурсе:</w:t>
      </w:r>
      <w:r w:rsidR="00650D99">
        <w:t xml:space="preserve"> 01</w:t>
      </w:r>
      <w:r>
        <w:t>.</w:t>
      </w:r>
      <w:r w:rsidR="00650D99">
        <w:t>06.2023</w:t>
      </w:r>
      <w:r>
        <w:t xml:space="preserve"> </w:t>
      </w:r>
      <w:proofErr w:type="gramStart"/>
      <w:r>
        <w:t xml:space="preserve">года </w:t>
      </w:r>
      <w:r w:rsidR="00650D99">
        <w:t>.</w:t>
      </w:r>
      <w:proofErr w:type="gramEnd"/>
    </w:p>
    <w:p w:rsidR="008435FD" w:rsidRDefault="005C1D54" w:rsidP="008435FD">
      <w:pPr>
        <w:autoSpaceDE w:val="0"/>
        <w:autoSpaceDN w:val="0"/>
        <w:adjustRightInd w:val="0"/>
        <w:spacing w:line="216" w:lineRule="auto"/>
      </w:pPr>
      <w:r>
        <w:rPr>
          <w:b/>
        </w:rPr>
        <w:t xml:space="preserve">                  8.</w:t>
      </w:r>
      <w:r>
        <w:t xml:space="preserve"> </w:t>
      </w:r>
      <w:r>
        <w:rPr>
          <w:b/>
        </w:rPr>
        <w:t>Дата окончания подачи</w:t>
      </w:r>
      <w:r w:rsidR="00650D99">
        <w:rPr>
          <w:b/>
        </w:rPr>
        <w:t xml:space="preserve"> заявок на участие в конкурсе: 26</w:t>
      </w:r>
      <w:r>
        <w:t>.0</w:t>
      </w:r>
      <w:r w:rsidR="00650D99">
        <w:t>6</w:t>
      </w:r>
      <w:r>
        <w:t xml:space="preserve">.2023 года </w:t>
      </w:r>
    </w:p>
    <w:p w:rsidR="00D21A9A" w:rsidRDefault="005C1D54" w:rsidP="008435FD">
      <w:pPr>
        <w:autoSpaceDE w:val="0"/>
        <w:autoSpaceDN w:val="0"/>
        <w:adjustRightInd w:val="0"/>
        <w:spacing w:line="216" w:lineRule="auto"/>
      </w:pPr>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w:t>
      </w:r>
      <w:proofErr w:type="spellStart"/>
      <w:r>
        <w:t>Михалевича</w:t>
      </w:r>
      <w:proofErr w:type="spellEnd"/>
      <w:r>
        <w:t>, д.39. Контактное лицо: Потапенко Ольга Альбертовна.</w:t>
      </w:r>
    </w:p>
    <w:p w:rsidR="00D21A9A" w:rsidRDefault="005C1D54">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rsidR="00D21A9A" w:rsidRDefault="005C1D54">
      <w:pPr>
        <w:ind w:firstLine="1134"/>
      </w:pPr>
      <w:r>
        <w:rPr>
          <w:b/>
          <w:bCs/>
        </w:rPr>
        <w:t xml:space="preserve">11. Срок действия договора аренды недвижимого имущества: </w:t>
      </w:r>
      <w:r>
        <w:t>Договор действует</w:t>
      </w:r>
      <w:r w:rsidR="00650D99">
        <w:t xml:space="preserve"> со дня подписания договора до 31.05</w:t>
      </w:r>
      <w:r>
        <w:t>.202</w:t>
      </w:r>
      <w:r w:rsidR="00650D99">
        <w:t>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21A9A" w:rsidRDefault="005C1D54">
      <w:pPr>
        <w:widowControl w:val="0"/>
        <w:autoSpaceDE w:val="0"/>
        <w:autoSpaceDN w:val="0"/>
        <w:adjustRightInd w:val="0"/>
        <w:spacing w:after="0"/>
        <w:ind w:firstLine="1134"/>
        <w:rPr>
          <w:b/>
        </w:rPr>
      </w:pPr>
      <w:r>
        <w:rPr>
          <w:b/>
        </w:rPr>
        <w:t xml:space="preserve">12. Срок аренды </w:t>
      </w:r>
      <w:r>
        <w:rPr>
          <w:b/>
          <w:bCs/>
        </w:rPr>
        <w:t>недвижимого имущества:</w:t>
      </w:r>
      <w:r w:rsidR="00650D99">
        <w:rPr>
          <w:bCs/>
        </w:rPr>
        <w:t xml:space="preserve"> одиннадцать месяцев, с 01</w:t>
      </w:r>
      <w:r>
        <w:rPr>
          <w:bCs/>
        </w:rPr>
        <w:t>.0</w:t>
      </w:r>
      <w:r w:rsidR="00650D99">
        <w:rPr>
          <w:bCs/>
        </w:rPr>
        <w:t>7</w:t>
      </w:r>
      <w:r>
        <w:rPr>
          <w:bCs/>
        </w:rPr>
        <w:t>.2023 г.</w:t>
      </w:r>
      <w:r w:rsidR="00650D99">
        <w:t xml:space="preserve"> по 31</w:t>
      </w:r>
      <w:r>
        <w:t>.</w:t>
      </w:r>
      <w:r w:rsidR="00650D99">
        <w:t>05</w:t>
      </w:r>
      <w:r>
        <w:t>.202</w:t>
      </w:r>
      <w:r w:rsidR="00650D99">
        <w:t>4</w:t>
      </w:r>
      <w:r>
        <w:t xml:space="preserve"> г.</w:t>
      </w:r>
    </w:p>
    <w:p w:rsidR="00D21A9A" w:rsidRDefault="005C1D54">
      <w:pPr>
        <w:pStyle w:val="34"/>
        <w:keepNext w:val="0"/>
        <w:widowControl w:val="0"/>
        <w:numPr>
          <w:ilvl w:val="0"/>
          <w:numId w:val="0"/>
        </w:numPr>
        <w:spacing w:before="0" w:after="0"/>
        <w:ind w:firstLine="539"/>
        <w:rPr>
          <w:rFonts w:ascii="Times New Roman" w:hAnsi="Times New Roman" w:cs="Times New Roman"/>
          <w:b w:val="0"/>
        </w:rPr>
      </w:pPr>
      <w:r>
        <w:rPr>
          <w:rFonts w:ascii="Times New Roman" w:hAnsi="Times New Roman" w:cs="Times New Roman"/>
        </w:rPr>
        <w:t xml:space="preserve">         13. Порядок ознакомления претендентов с дополнительной информацией,</w:t>
      </w:r>
      <w:r>
        <w:rPr>
          <w:rFonts w:ascii="Times New Roman" w:hAnsi="Times New Roman" w:cs="Times New Roman"/>
          <w:b w:val="0"/>
        </w:rPr>
        <w:t xml:space="preserve"> </w:t>
      </w:r>
      <w:r>
        <w:rPr>
          <w:rFonts w:ascii="Times New Roman" w:hAnsi="Times New Roman" w:cs="Times New Roman"/>
        </w:rPr>
        <w:t>условиями договора аренды недвижимого имущества</w:t>
      </w:r>
      <w:r>
        <w:rPr>
          <w:rFonts w:ascii="Times New Roman" w:hAnsi="Times New Roman" w:cs="Times New Roman"/>
          <w:b w:val="0"/>
          <w:bCs w:val="0"/>
        </w:rPr>
        <w:t xml:space="preserve"> представлен в конкурсной документации в п. 37 части </w:t>
      </w:r>
      <w:r>
        <w:rPr>
          <w:rFonts w:ascii="Times New Roman" w:hAnsi="Times New Roman" w:cs="Times New Roman"/>
          <w:b w:val="0"/>
        </w:rPr>
        <w:t>III «Информационная карта конкурса».</w:t>
      </w:r>
    </w:p>
    <w:p w:rsidR="00D21A9A" w:rsidRDefault="005C1D54">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w:t>
      </w:r>
      <w:r w:rsidR="00650D99">
        <w:rPr>
          <w:color w:val="000000"/>
        </w:rPr>
        <w:t xml:space="preserve">Раменское, ул. </w:t>
      </w:r>
      <w:proofErr w:type="spellStart"/>
      <w:r w:rsidR="00650D99">
        <w:rPr>
          <w:color w:val="000000"/>
        </w:rPr>
        <w:t>Михалевича</w:t>
      </w:r>
      <w:proofErr w:type="spellEnd"/>
      <w:r w:rsidR="00650D99">
        <w:rPr>
          <w:color w:val="000000"/>
        </w:rPr>
        <w:t>, 39, 26.</w:t>
      </w:r>
      <w:r>
        <w:t>0</w:t>
      </w:r>
      <w:r w:rsidR="00650D99">
        <w:t>6</w:t>
      </w:r>
      <w:r>
        <w:t>.2023.</w:t>
      </w:r>
      <w:r>
        <w:rPr>
          <w:b/>
        </w:rPr>
        <w:t xml:space="preserve">            </w:t>
      </w:r>
    </w:p>
    <w:p w:rsidR="00D21A9A" w:rsidRDefault="005C1D54">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rsidR="00D21A9A" w:rsidRDefault="00D21A9A">
      <w:pPr>
        <w:autoSpaceDE w:val="0"/>
        <w:autoSpaceDN w:val="0"/>
        <w:adjustRightInd w:val="0"/>
        <w:spacing w:line="216" w:lineRule="auto"/>
      </w:pPr>
    </w:p>
    <w:p w:rsidR="00D21A9A" w:rsidRDefault="00D21A9A">
      <w:pPr>
        <w:autoSpaceDE w:val="0"/>
        <w:autoSpaceDN w:val="0"/>
        <w:adjustRightInd w:val="0"/>
        <w:spacing w:line="216" w:lineRule="auto"/>
      </w:pPr>
    </w:p>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tbl>
      <w:tblPr>
        <w:tblW w:w="9995" w:type="dxa"/>
        <w:jc w:val="center"/>
        <w:tblLook w:val="04A0" w:firstRow="1" w:lastRow="0" w:firstColumn="1" w:lastColumn="0" w:noHBand="0" w:noVBand="1"/>
      </w:tblPr>
      <w:tblGrid>
        <w:gridCol w:w="5884"/>
        <w:gridCol w:w="4111"/>
      </w:tblGrid>
      <w:tr w:rsidR="00D21A9A">
        <w:trPr>
          <w:jc w:val="center"/>
        </w:trPr>
        <w:tc>
          <w:tcPr>
            <w:tcW w:w="5884" w:type="dxa"/>
          </w:tcPr>
          <w:p w:rsidR="00D21A9A" w:rsidRDefault="005C1D54">
            <w:pPr>
              <w:rPr>
                <w:b/>
                <w:bCs/>
              </w:rPr>
            </w:pPr>
            <w:r>
              <w:rPr>
                <w:b/>
                <w:bCs/>
              </w:rPr>
              <w:t xml:space="preserve">РАЗРАБОТАНО     </w:t>
            </w:r>
          </w:p>
          <w:p w:rsidR="00D21A9A" w:rsidRDefault="005C1D54">
            <w:pPr>
              <w:rPr>
                <w:b/>
                <w:bCs/>
              </w:rPr>
            </w:pPr>
            <w:r>
              <w:rPr>
                <w:b/>
                <w:bCs/>
              </w:rPr>
              <w:t xml:space="preserve">Специализированной </w:t>
            </w:r>
          </w:p>
          <w:p w:rsidR="00D21A9A" w:rsidRDefault="005C1D54">
            <w:pPr>
              <w:rPr>
                <w:b/>
                <w:bCs/>
              </w:rPr>
            </w:pPr>
            <w:r>
              <w:rPr>
                <w:b/>
                <w:bCs/>
              </w:rPr>
              <w:t>организацией: ИП Генералов А.А.</w:t>
            </w:r>
          </w:p>
          <w:p w:rsidR="00D21A9A" w:rsidRDefault="00D21A9A">
            <w:pPr>
              <w:rPr>
                <w:b/>
                <w:bCs/>
              </w:rPr>
            </w:pPr>
          </w:p>
          <w:p w:rsidR="00D21A9A" w:rsidRDefault="00D21A9A">
            <w:pPr>
              <w:rPr>
                <w:b/>
                <w:bCs/>
              </w:rPr>
            </w:pPr>
          </w:p>
          <w:p w:rsidR="00D21A9A" w:rsidRDefault="005C1D54">
            <w:pPr>
              <w:rPr>
                <w:b/>
                <w:bCs/>
              </w:rPr>
            </w:pPr>
            <w:r>
              <w:rPr>
                <w:b/>
                <w:bCs/>
              </w:rPr>
              <w:t>Директор</w:t>
            </w:r>
          </w:p>
          <w:p w:rsidR="00D21A9A" w:rsidRDefault="00D21A9A">
            <w:pPr>
              <w:rPr>
                <w:b/>
                <w:bCs/>
              </w:rPr>
            </w:pPr>
          </w:p>
          <w:p w:rsidR="00D21A9A" w:rsidRDefault="005C1D54">
            <w:pPr>
              <w:rPr>
                <w:b/>
                <w:bCs/>
              </w:rPr>
            </w:pPr>
            <w:r>
              <w:rPr>
                <w:b/>
                <w:bCs/>
              </w:rPr>
              <w:t xml:space="preserve">_______________ А.А. Генералов   </w:t>
            </w:r>
          </w:p>
          <w:p w:rsidR="00D21A9A" w:rsidRDefault="005C1D54" w:rsidP="00650D99">
            <w:pPr>
              <w:rPr>
                <w:b/>
                <w:bCs/>
              </w:rPr>
            </w:pPr>
            <w:r>
              <w:rPr>
                <w:b/>
                <w:bCs/>
              </w:rPr>
              <w:t>«__»_________ 202</w:t>
            </w:r>
            <w:r w:rsidR="00650D99">
              <w:rPr>
                <w:b/>
                <w:bCs/>
              </w:rPr>
              <w:t>3</w:t>
            </w:r>
            <w:r>
              <w:rPr>
                <w:b/>
                <w:bCs/>
              </w:rPr>
              <w:t xml:space="preserve"> г.</w:t>
            </w:r>
          </w:p>
        </w:tc>
        <w:tc>
          <w:tcPr>
            <w:tcW w:w="4111" w:type="dxa"/>
          </w:tcPr>
          <w:p w:rsidR="00D21A9A" w:rsidRDefault="005C1D54">
            <w:pPr>
              <w:jc w:val="center"/>
              <w:rPr>
                <w:b/>
                <w:bCs/>
              </w:rPr>
            </w:pPr>
            <w:r>
              <w:rPr>
                <w:b/>
                <w:bCs/>
              </w:rPr>
              <w:t>УТВЕРЖДАЮ</w:t>
            </w:r>
          </w:p>
          <w:p w:rsidR="00D21A9A" w:rsidRDefault="00650D99">
            <w:pPr>
              <w:jc w:val="left"/>
              <w:rPr>
                <w:b/>
                <w:color w:val="333333"/>
              </w:rPr>
            </w:pPr>
            <w:r>
              <w:rPr>
                <w:b/>
                <w:bCs/>
              </w:rPr>
              <w:t>Управляющий</w:t>
            </w:r>
            <w:r w:rsidR="005C1D54">
              <w:rPr>
                <w:b/>
                <w:bCs/>
              </w:rPr>
              <w:t xml:space="preserve"> директор                       </w:t>
            </w:r>
            <w:r w:rsidR="005C1D54">
              <w:rPr>
                <w:b/>
                <w:color w:val="333333"/>
              </w:rPr>
              <w:t>АО «Раменский приборостроительный завод»</w:t>
            </w:r>
          </w:p>
          <w:p w:rsidR="00D21A9A" w:rsidRDefault="00D21A9A">
            <w:pPr>
              <w:ind w:left="34"/>
              <w:jc w:val="left"/>
              <w:rPr>
                <w:color w:val="333333"/>
              </w:rPr>
            </w:pPr>
          </w:p>
          <w:p w:rsidR="00D21A9A" w:rsidRDefault="00D21A9A">
            <w:pPr>
              <w:jc w:val="left"/>
              <w:rPr>
                <w:b/>
                <w:bCs/>
              </w:rPr>
            </w:pPr>
          </w:p>
          <w:p w:rsidR="00D21A9A" w:rsidRDefault="00D21A9A">
            <w:pPr>
              <w:jc w:val="left"/>
              <w:rPr>
                <w:b/>
                <w:bCs/>
              </w:rPr>
            </w:pPr>
          </w:p>
          <w:p w:rsidR="00D21A9A" w:rsidRDefault="005C1D54">
            <w:pPr>
              <w:rPr>
                <w:b/>
                <w:bCs/>
              </w:rPr>
            </w:pPr>
            <w:r>
              <w:rPr>
                <w:b/>
                <w:bCs/>
              </w:rPr>
              <w:t>_______________</w:t>
            </w:r>
            <w:proofErr w:type="gramStart"/>
            <w:r>
              <w:rPr>
                <w:b/>
                <w:bCs/>
              </w:rPr>
              <w:t>_  А.П.</w:t>
            </w:r>
            <w:proofErr w:type="gramEnd"/>
            <w:r>
              <w:rPr>
                <w:b/>
                <w:bCs/>
              </w:rPr>
              <w:t xml:space="preserve"> Дроздов</w:t>
            </w:r>
          </w:p>
          <w:p w:rsidR="00D21A9A" w:rsidRDefault="005C1D54">
            <w:pPr>
              <w:rPr>
                <w:b/>
                <w:bCs/>
              </w:rPr>
            </w:pPr>
            <w:r>
              <w:rPr>
                <w:b/>
                <w:bCs/>
              </w:rPr>
              <w:t xml:space="preserve"> «__» ___________ 202</w:t>
            </w:r>
            <w:r w:rsidR="00650D99">
              <w:rPr>
                <w:b/>
                <w:bCs/>
              </w:rPr>
              <w:t>3</w:t>
            </w:r>
            <w:r>
              <w:rPr>
                <w:b/>
                <w:bCs/>
              </w:rPr>
              <w:t>г.</w:t>
            </w:r>
          </w:p>
          <w:p w:rsidR="00D21A9A" w:rsidRDefault="005C1D54">
            <w:pPr>
              <w:rPr>
                <w:b/>
                <w:bCs/>
              </w:rPr>
            </w:pPr>
            <w:r>
              <w:rPr>
                <w:b/>
                <w:bCs/>
              </w:rPr>
              <w:t>М. п.</w:t>
            </w:r>
          </w:p>
        </w:tc>
      </w:tr>
    </w:tbl>
    <w:p w:rsidR="00D21A9A" w:rsidRDefault="00D21A9A">
      <w:pPr>
        <w:ind w:left="5390"/>
        <w:rPr>
          <w:b/>
          <w:bCs/>
        </w:rPr>
      </w:pPr>
    </w:p>
    <w:p w:rsidR="00D21A9A" w:rsidRDefault="00D21A9A">
      <w:pPr>
        <w:ind w:left="5390"/>
        <w:rPr>
          <w:b/>
          <w:bCs/>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D21A9A">
      <w:pPr>
        <w:keepNext/>
        <w:keepLines/>
        <w:spacing w:after="0"/>
        <w:jc w:val="right"/>
        <w:rPr>
          <w:color w:val="000000"/>
        </w:rPr>
      </w:pPr>
    </w:p>
    <w:p w:rsidR="00D21A9A" w:rsidRDefault="005C1D54">
      <w:pPr>
        <w:keepNext/>
        <w:keepLines/>
        <w:spacing w:after="0"/>
        <w:jc w:val="center"/>
        <w:rPr>
          <w:b/>
          <w:bCs/>
        </w:rPr>
      </w:pPr>
      <w:r>
        <w:rPr>
          <w:b/>
          <w:bCs/>
        </w:rPr>
        <w:t>КОНКУРСНАЯ ДОКУМЕНТАЦИЯ №1</w:t>
      </w:r>
    </w:p>
    <w:p w:rsidR="00D21A9A" w:rsidRDefault="005C1D54">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rsidR="00D21A9A" w:rsidRDefault="00D21A9A">
      <w:pPr>
        <w:pStyle w:val="afff2"/>
        <w:spacing w:before="29" w:beforeAutospacing="0" w:after="29" w:afterAutospacing="0"/>
        <w:jc w:val="center"/>
        <w:rPr>
          <w:b/>
          <w:bCs/>
        </w:rPr>
      </w:pPr>
    </w:p>
    <w:p w:rsidR="00D21A9A" w:rsidRDefault="00D21A9A">
      <w:pPr>
        <w:keepNext/>
        <w:keepLines/>
        <w:spacing w:after="0"/>
        <w:jc w:val="center"/>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D21A9A">
      <w:pPr>
        <w:keepNext/>
        <w:keepLines/>
        <w:suppressLineNumbers/>
        <w:suppressAutoHyphens/>
        <w:spacing w:after="0"/>
        <w:jc w:val="left"/>
        <w:rPr>
          <w:b/>
          <w:bCs/>
        </w:rPr>
      </w:pPr>
    </w:p>
    <w:p w:rsidR="00D21A9A" w:rsidRDefault="005C1D54">
      <w:pPr>
        <w:keepNext/>
        <w:keepLines/>
        <w:suppressLineNumbers/>
        <w:suppressAutoHyphens/>
        <w:spacing w:after="0"/>
        <w:jc w:val="center"/>
        <w:rPr>
          <w:b/>
          <w:bCs/>
        </w:rPr>
      </w:pPr>
      <w:r>
        <w:rPr>
          <w:b/>
          <w:bCs/>
        </w:rPr>
        <w:t>г. Раменское</w:t>
      </w:r>
    </w:p>
    <w:p w:rsidR="00D21A9A" w:rsidRDefault="00650D99">
      <w:pPr>
        <w:keepNext/>
        <w:keepLines/>
        <w:suppressLineNumbers/>
        <w:suppressAutoHyphens/>
        <w:spacing w:after="0"/>
        <w:jc w:val="center"/>
        <w:rPr>
          <w:b/>
          <w:bCs/>
        </w:rPr>
      </w:pPr>
      <w:r>
        <w:rPr>
          <w:b/>
          <w:bCs/>
        </w:rPr>
        <w:t>2023</w:t>
      </w:r>
      <w:r w:rsidR="005C1D54">
        <w:rPr>
          <w:b/>
          <w:bCs/>
        </w:rPr>
        <w:t>г.</w:t>
      </w:r>
    </w:p>
    <w:p w:rsidR="00D21A9A" w:rsidRDefault="005C1D54">
      <w:pPr>
        <w:keepNext/>
        <w:keepLines/>
        <w:spacing w:after="0"/>
        <w:jc w:val="center"/>
        <w:rPr>
          <w:rStyle w:val="16"/>
          <w:b w:val="0"/>
          <w:bCs w:val="0"/>
          <w:caps/>
          <w:sz w:val="24"/>
          <w:szCs w:val="24"/>
        </w:rPr>
      </w:pPr>
      <w:r>
        <w:br w:type="page"/>
      </w:r>
      <w:bookmarkStart w:id="0"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rsidR="00D21A9A" w:rsidRDefault="00D21A9A">
      <w:pPr>
        <w:keepNext/>
        <w:keepLines/>
        <w:spacing w:after="0"/>
        <w:jc w:val="center"/>
        <w:rPr>
          <w:rStyle w:val="16"/>
          <w:b w:val="0"/>
          <w:bCs w:val="0"/>
          <w:caps/>
          <w:sz w:val="24"/>
          <w:szCs w:val="24"/>
        </w:rPr>
      </w:pPr>
    </w:p>
    <w:p w:rsidR="00D21A9A" w:rsidRDefault="005C1D54">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rsidR="00D21A9A" w:rsidRDefault="005C1D54">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rsidR="00D21A9A" w:rsidRDefault="005C1D54">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rsidR="00D21A9A" w:rsidRDefault="005C1D54">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rsidR="00D21A9A" w:rsidRDefault="005C1D54">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rsidR="00D21A9A" w:rsidRDefault="005C1D54">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rsidR="00D21A9A" w:rsidRDefault="005C1D54">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rsidR="00D21A9A" w:rsidRDefault="005C1D54">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rsidR="00D21A9A" w:rsidRDefault="005C1D54">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D21A9A">
      <w:pPr>
        <w:pStyle w:val="12"/>
        <w:widowControl w:val="0"/>
        <w:spacing w:before="0"/>
        <w:ind w:firstLine="539"/>
      </w:pPr>
    </w:p>
    <w:p w:rsidR="00D21A9A" w:rsidRDefault="005C1D54">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rsidR="00D21A9A" w:rsidRDefault="00D21A9A">
      <w:pPr>
        <w:widowControl w:val="0"/>
        <w:spacing w:after="0"/>
      </w:pPr>
    </w:p>
    <w:p w:rsidR="00D21A9A" w:rsidRDefault="005C1D54">
      <w:pPr>
        <w:pStyle w:val="11"/>
        <w:keepNext w:val="0"/>
        <w:widowControl w:val="0"/>
        <w:tabs>
          <w:tab w:val="clear" w:pos="432"/>
        </w:tabs>
        <w:spacing w:before="0" w:after="0"/>
        <w:ind w:left="0" w:firstLine="539"/>
        <w:jc w:val="left"/>
        <w:rPr>
          <w:sz w:val="24"/>
          <w:szCs w:val="24"/>
        </w:rPr>
      </w:pPr>
      <w:r>
        <w:rPr>
          <w:sz w:val="24"/>
          <w:szCs w:val="24"/>
        </w:rPr>
        <w:t>1. ОБЩИЕ ПОЛОЖЕНИЯ</w:t>
      </w:r>
    </w:p>
    <w:p w:rsidR="00D21A9A" w:rsidRDefault="005C1D54">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Организатор торгов</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rsidR="00D21A9A" w:rsidRDefault="00D21A9A">
      <w:pPr>
        <w:widowControl w:val="0"/>
        <w:spacing w:after="0"/>
      </w:pPr>
    </w:p>
    <w:p w:rsidR="00D21A9A" w:rsidRDefault="005C1D54">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D21A9A">
      <w:pPr>
        <w:widowControl w:val="0"/>
        <w:spacing w:after="0"/>
        <w:ind w:firstLine="539"/>
      </w:pPr>
    </w:p>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5C1D54">
      <w:r>
        <w:tab/>
        <w:t>1.4.3. Начальная цена арендной платы установлена из расчета ее месячной стоимости.</w:t>
      </w:r>
    </w:p>
    <w:p w:rsidR="00D21A9A" w:rsidRDefault="00D21A9A">
      <w:pPr>
        <w:widowControl w:val="0"/>
        <w:spacing w:after="0"/>
        <w:ind w:firstLine="539"/>
      </w:pPr>
    </w:p>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 xml:space="preserve">1.5..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21A9A" w:rsidRDefault="00D21A9A">
      <w:pPr>
        <w:pStyle w:val="34"/>
        <w:keepNext w:val="0"/>
        <w:widowControl w:val="0"/>
        <w:numPr>
          <w:ilvl w:val="2"/>
          <w:numId w:val="0"/>
        </w:numPr>
        <w:tabs>
          <w:tab w:val="left" w:pos="350"/>
        </w:tabs>
        <w:spacing w:before="0" w:after="0"/>
        <w:ind w:firstLine="539"/>
        <w:rPr>
          <w:rFonts w:ascii="Times New Roman" w:hAnsi="Times New Roman" w:cs="Times New Roman"/>
        </w:rPr>
      </w:pPr>
    </w:p>
    <w:p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rsidR="00D21A9A" w:rsidRDefault="00D21A9A">
      <w:pPr>
        <w:pStyle w:val="ConsPlusNormal"/>
        <w:ind w:firstLine="567"/>
        <w:jc w:val="both"/>
        <w:rPr>
          <w:rFonts w:ascii="Times New Roman" w:hAnsi="Times New Roman" w:cs="Times New Roman"/>
          <w:sz w:val="24"/>
          <w:szCs w:val="24"/>
        </w:rPr>
      </w:pPr>
    </w:p>
    <w:p w:rsidR="00D21A9A" w:rsidRDefault="005C1D54">
      <w:pPr>
        <w:pStyle w:val="23"/>
        <w:keepNext w:val="0"/>
        <w:widowControl w:val="0"/>
        <w:numPr>
          <w:ilvl w:val="0"/>
          <w:numId w:val="0"/>
        </w:numPr>
        <w:spacing w:after="0"/>
        <w:ind w:left="539"/>
        <w:jc w:val="both"/>
        <w:rPr>
          <w:sz w:val="24"/>
          <w:szCs w:val="24"/>
          <w:highlight w:val="cyan"/>
        </w:rPr>
      </w:pPr>
      <w:r>
        <w:rPr>
          <w:sz w:val="24"/>
          <w:szCs w:val="24"/>
        </w:rPr>
        <w:t>1.7. Субаренда</w:t>
      </w:r>
    </w:p>
    <w:p w:rsidR="00D21A9A" w:rsidRDefault="005C1D54">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rsidR="00D21A9A" w:rsidRDefault="00D21A9A"/>
    <w:p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rsidR="00D21A9A" w:rsidRDefault="005C1D54">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rsidR="00D21A9A" w:rsidRDefault="00D21A9A">
      <w:pPr>
        <w:widowControl w:val="0"/>
        <w:spacing w:after="0"/>
        <w:ind w:firstLine="539"/>
      </w:pPr>
    </w:p>
    <w:p w:rsidR="00D21A9A" w:rsidRDefault="005C1D54">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rsidR="00D21A9A" w:rsidRDefault="00D21A9A">
      <w:pPr>
        <w:widowControl w:val="0"/>
        <w:spacing w:after="0"/>
      </w:pPr>
    </w:p>
    <w:p w:rsidR="00D21A9A" w:rsidRDefault="005C1D54">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D21A9A" w:rsidRDefault="005C1D54">
      <w:pPr>
        <w:widowControl w:val="0"/>
        <w:spacing w:after="0"/>
        <w:ind w:firstLine="567"/>
      </w:pPr>
      <w:r>
        <w:t>1.10.3. Участник конкурса не допускается к участию в конкурсе по следующим основаниям:</w:t>
      </w:r>
    </w:p>
    <w:p w:rsidR="00D21A9A" w:rsidRDefault="005C1D54">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rsidR="00D21A9A" w:rsidRDefault="005C1D54">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rsidR="00D21A9A" w:rsidRDefault="005C1D54">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rsidR="00D21A9A" w:rsidRDefault="005C1D54">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rsidR="00D21A9A" w:rsidRDefault="00D21A9A">
      <w:pPr>
        <w:widowControl w:val="0"/>
        <w:spacing w:after="0"/>
        <w:ind w:firstLine="567"/>
        <w:rPr>
          <w:b/>
          <w:bCs/>
          <w:color w:val="FF0000"/>
        </w:rPr>
      </w:pPr>
    </w:p>
    <w:p w:rsidR="00D21A9A" w:rsidRDefault="005C1D54">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rsidR="00D21A9A" w:rsidRDefault="005C1D54">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rsidR="00D21A9A" w:rsidRDefault="005C1D54">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Индивидуальный предприниматель Генералов Александр </w:t>
      </w:r>
      <w:proofErr w:type="gramStart"/>
      <w:r>
        <w:t>Александрович  www.sp-org.ru</w:t>
      </w:r>
      <w:proofErr w:type="gramEnd"/>
      <w:r>
        <w:t xml:space="preserve">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rsidR="00D21A9A" w:rsidRDefault="005C1D54">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rsidR="00D21A9A" w:rsidRDefault="005C1D54">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rsidR="00D21A9A" w:rsidRDefault="00D21A9A">
      <w:pPr>
        <w:widowControl w:val="0"/>
        <w:spacing w:after="0"/>
      </w:pPr>
    </w:p>
    <w:p w:rsidR="00D21A9A" w:rsidRDefault="005C1D54">
      <w:pPr>
        <w:pStyle w:val="23"/>
        <w:keepNext w:val="0"/>
        <w:widowControl w:val="0"/>
        <w:numPr>
          <w:ilvl w:val="1"/>
          <w:numId w:val="20"/>
        </w:numPr>
        <w:spacing w:after="0"/>
        <w:ind w:left="0" w:firstLine="539"/>
        <w:jc w:val="left"/>
        <w:rPr>
          <w:sz w:val="24"/>
          <w:szCs w:val="24"/>
        </w:rPr>
      </w:pPr>
      <w:r>
        <w:rPr>
          <w:sz w:val="24"/>
          <w:szCs w:val="24"/>
        </w:rPr>
        <w:t>Отмена конкурса</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rsidR="00D21A9A" w:rsidRDefault="00D21A9A">
      <w:pPr>
        <w:widowControl w:val="0"/>
        <w:spacing w:after="0"/>
      </w:pPr>
    </w:p>
    <w:p w:rsidR="00D21A9A" w:rsidRDefault="005C1D54">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rsidR="00D21A9A" w:rsidRDefault="005C1D54">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3.1.9.Участник конкурса вправе не указывать на конверте свое фирменное наименование, почтовый адрес.</w:t>
      </w:r>
    </w:p>
    <w:p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rsidR="00D21A9A" w:rsidRDefault="00D21A9A">
      <w:pPr>
        <w:widowControl w:val="0"/>
        <w:spacing w:after="0"/>
        <w:ind w:firstLine="539"/>
      </w:pPr>
    </w:p>
    <w:p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Pr>
          <w:rFonts w:ascii="Times New Roman" w:hAnsi="Times New Roman" w:cs="Times New Roman"/>
          <w:b w:val="0"/>
          <w:bCs w:val="0"/>
        </w:rPr>
        <w:t>апостиль</w:t>
      </w:r>
      <w:proofErr w:type="spellEnd"/>
      <w:r>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rsidR="00D21A9A" w:rsidRDefault="00D21A9A">
      <w:pPr>
        <w:widowControl w:val="0"/>
        <w:spacing w:after="0"/>
      </w:pPr>
    </w:p>
    <w:p w:rsidR="00D21A9A" w:rsidRDefault="005C1D54">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rsidR="00D21A9A" w:rsidRDefault="00D21A9A"/>
    <w:p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rsidR="00D21A9A" w:rsidRDefault="005C1D54">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rsidR="00D21A9A" w:rsidRDefault="00D21A9A">
      <w:pPr>
        <w:widowControl w:val="0"/>
        <w:spacing w:after="0"/>
      </w:pPr>
    </w:p>
    <w:p w:rsidR="00D21A9A" w:rsidRDefault="005C1D54">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конкурса должна включать все налоги (включая НДС) и другие обязательные платежи в соответствии с действующим законодательством Российской Федерации. </w:t>
      </w:r>
    </w:p>
    <w:p w:rsidR="00D21A9A" w:rsidRDefault="005C1D54">
      <w:r>
        <w:tab/>
        <w:t xml:space="preserve">3.5.4. </w:t>
      </w:r>
      <w:r>
        <w:rPr>
          <w:bCs/>
        </w:rPr>
        <w:t>Цена арендной платы, предлагаемой участником конкурса представляется таким участником в заявке из расчета её месячного размера.</w:t>
      </w:r>
    </w:p>
    <w:p w:rsidR="00D21A9A" w:rsidRDefault="00D21A9A">
      <w:pPr>
        <w:widowControl w:val="0"/>
        <w:spacing w:after="0"/>
        <w:ind w:firstLine="539"/>
      </w:pPr>
    </w:p>
    <w:p w:rsidR="00D21A9A" w:rsidRDefault="005C1D54">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rsidR="00D21A9A" w:rsidRDefault="005C1D54">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rsidR="00D21A9A" w:rsidRDefault="005C1D54">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rsidR="00D21A9A" w:rsidRDefault="005C1D54">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rsidR="00D21A9A" w:rsidRDefault="005C1D54">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rsidR="00D21A9A" w:rsidRDefault="005C1D54">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rsidR="00D21A9A" w:rsidRDefault="00D21A9A">
      <w:pPr>
        <w:widowControl w:val="0"/>
        <w:spacing w:after="0"/>
        <w:ind w:firstLine="567"/>
      </w:pPr>
    </w:p>
    <w:p w:rsidR="00D21A9A" w:rsidRDefault="00D21A9A">
      <w:pPr>
        <w:widowControl w:val="0"/>
        <w:spacing w:after="0"/>
        <w:ind w:firstLine="567"/>
      </w:pPr>
    </w:p>
    <w:p w:rsidR="00D21A9A" w:rsidRDefault="005C1D54">
      <w:pPr>
        <w:widowControl w:val="0"/>
        <w:spacing w:after="0"/>
        <w:ind w:firstLine="567"/>
        <w:rPr>
          <w:b/>
          <w:bCs/>
        </w:rPr>
      </w:pPr>
      <w:r>
        <w:rPr>
          <w:b/>
          <w:bCs/>
        </w:rPr>
        <w:t>4.2. Изменения заявок на участие в конкурсе</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rsidR="00D21A9A" w:rsidRDefault="00D21A9A">
      <w:pPr>
        <w:widowControl w:val="0"/>
        <w:spacing w:after="0"/>
        <w:ind w:firstLine="567"/>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rsidR="00D21A9A" w:rsidRDefault="00D21A9A">
      <w:pPr>
        <w:pStyle w:val="23"/>
        <w:keepNext w:val="0"/>
        <w:widowControl w:val="0"/>
        <w:numPr>
          <w:ilvl w:val="0"/>
          <w:numId w:val="0"/>
        </w:numPr>
        <w:tabs>
          <w:tab w:val="left" w:pos="1853"/>
        </w:tabs>
        <w:spacing w:after="0"/>
        <w:ind w:firstLine="567"/>
        <w:jc w:val="left"/>
        <w:rPr>
          <w:sz w:val="24"/>
          <w:szCs w:val="24"/>
        </w:rPr>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rsidR="00D21A9A" w:rsidRDefault="005C1D54">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rsidR="00D21A9A" w:rsidRDefault="00D21A9A">
      <w:pPr>
        <w:widowControl w:val="0"/>
        <w:tabs>
          <w:tab w:val="left" w:pos="0"/>
        </w:tabs>
        <w:spacing w:after="0"/>
        <w:ind w:firstLine="567"/>
      </w:pP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rsidR="00D21A9A" w:rsidRDefault="005C1D54">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rsidR="00D21A9A" w:rsidRDefault="005C1D54">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rsidR="00D21A9A" w:rsidRDefault="005C1D54">
      <w:pPr>
        <w:widowControl w:val="0"/>
        <w:spacing w:after="0"/>
        <w:ind w:firstLine="567"/>
      </w:pPr>
      <w:r>
        <w:t>4.5.7.2. Отмена конкурса;</w:t>
      </w:r>
    </w:p>
    <w:p w:rsidR="00D21A9A" w:rsidRDefault="005C1D54">
      <w:pPr>
        <w:widowControl w:val="0"/>
        <w:spacing w:after="0"/>
        <w:ind w:firstLine="567"/>
      </w:pPr>
      <w:r>
        <w:t>4.5.7.3. Отклонение заявки участника конкурса;</w:t>
      </w:r>
    </w:p>
    <w:p w:rsidR="00D21A9A" w:rsidRDefault="005C1D54">
      <w:pPr>
        <w:widowControl w:val="0"/>
        <w:spacing w:after="0"/>
        <w:ind w:firstLine="567"/>
      </w:pPr>
      <w:r>
        <w:t>4.5.7.4. Отзыв заявки участником конкурса до окончания срока подачи заявок;</w:t>
      </w:r>
    </w:p>
    <w:p w:rsidR="00D21A9A" w:rsidRDefault="005C1D54">
      <w:pPr>
        <w:widowControl w:val="0"/>
        <w:spacing w:after="0"/>
        <w:ind w:firstLine="567"/>
      </w:pPr>
      <w:r>
        <w:t>4.5.7.5. Получение заявки на участие в конкурсе после окончания срока подачи заявок;</w:t>
      </w:r>
    </w:p>
    <w:p w:rsidR="00D21A9A" w:rsidRDefault="005C1D54">
      <w:pPr>
        <w:widowControl w:val="0"/>
        <w:spacing w:after="0"/>
        <w:ind w:firstLine="567"/>
      </w:pPr>
      <w:r>
        <w:t>4.5.8. Возврат денежных средств, внесенных в качестве задатка, не осуществляется в следующих случаях:</w:t>
      </w:r>
    </w:p>
    <w:p w:rsidR="00D21A9A" w:rsidRDefault="005C1D54">
      <w:pPr>
        <w:widowControl w:val="0"/>
        <w:spacing w:after="0"/>
        <w:ind w:firstLine="567"/>
      </w:pPr>
      <w:r>
        <w:t>4.5.8.1. Уклонения или отказа участника конкурса заключить договор аренды;</w:t>
      </w:r>
    </w:p>
    <w:p w:rsidR="00D21A9A" w:rsidRDefault="005C1D54">
      <w:pPr>
        <w:widowControl w:val="0"/>
        <w:spacing w:after="0"/>
        <w:ind w:firstLine="567"/>
      </w:pPr>
      <w:r>
        <w:t>4.5.8.2. Отзыва участником конкурса заявки на участие конкурсе после истечения срока окончания подачи таких заявок, в случае, если такой участник признан конкурсной комиссией победителем конкурса.</w:t>
      </w:r>
    </w:p>
    <w:p w:rsidR="00D21A9A" w:rsidRDefault="005C1D54">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rsidR="00D21A9A" w:rsidRDefault="00D21A9A">
      <w:pPr>
        <w:widowControl w:val="0"/>
        <w:spacing w:after="0"/>
        <w:ind w:firstLine="709"/>
      </w:pPr>
    </w:p>
    <w:p w:rsidR="00D21A9A" w:rsidRDefault="00D21A9A">
      <w:pPr>
        <w:pStyle w:val="11"/>
        <w:keepNext w:val="0"/>
        <w:widowControl w:val="0"/>
        <w:tabs>
          <w:tab w:val="clear" w:pos="432"/>
        </w:tabs>
        <w:spacing w:before="0" w:after="0"/>
        <w:ind w:left="0" w:firstLine="567"/>
        <w:jc w:val="both"/>
        <w:rPr>
          <w:sz w:val="24"/>
          <w:szCs w:val="24"/>
        </w:rPr>
      </w:pPr>
      <w:bookmarkStart w:id="1" w:name="Par673"/>
      <w:bookmarkEnd w:id="1"/>
    </w:p>
    <w:p w:rsidR="00D21A9A" w:rsidRDefault="005C1D54">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rsidR="00D21A9A" w:rsidRDefault="005C1D54">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rsidR="00D21A9A" w:rsidRDefault="005C1D5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rsidR="00D21A9A" w:rsidRDefault="005C1D54">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rsidR="00D21A9A" w:rsidRDefault="005C1D54">
      <w:pPr>
        <w:widowControl w:val="0"/>
        <w:autoSpaceDE w:val="0"/>
        <w:autoSpaceDN w:val="0"/>
        <w:adjustRightInd w:val="0"/>
        <w:spacing w:line="319" w:lineRule="auto"/>
        <w:ind w:firstLine="709"/>
      </w:pPr>
      <w:r>
        <w:t>- дата и место проведения торгов;</w:t>
      </w:r>
    </w:p>
    <w:p w:rsidR="00D21A9A" w:rsidRDefault="005C1D54">
      <w:pPr>
        <w:widowControl w:val="0"/>
        <w:autoSpaceDE w:val="0"/>
        <w:autoSpaceDN w:val="0"/>
        <w:adjustRightInd w:val="0"/>
        <w:spacing w:line="319" w:lineRule="auto"/>
        <w:ind w:firstLine="709"/>
      </w:pPr>
      <w:r>
        <w:lastRenderedPageBreak/>
        <w:t>- наименование организатора торгов;</w:t>
      </w:r>
    </w:p>
    <w:p w:rsidR="00D21A9A" w:rsidRDefault="005C1D54">
      <w:pPr>
        <w:widowControl w:val="0"/>
        <w:autoSpaceDE w:val="0"/>
        <w:autoSpaceDN w:val="0"/>
        <w:adjustRightInd w:val="0"/>
        <w:spacing w:line="319" w:lineRule="auto"/>
        <w:ind w:firstLine="709"/>
      </w:pPr>
      <w:r>
        <w:t>- количество поданных заявок;</w:t>
      </w:r>
    </w:p>
    <w:p w:rsidR="00D21A9A" w:rsidRDefault="005C1D54">
      <w:pPr>
        <w:widowControl w:val="0"/>
        <w:autoSpaceDE w:val="0"/>
        <w:autoSpaceDN w:val="0"/>
        <w:adjustRightInd w:val="0"/>
        <w:spacing w:line="319" w:lineRule="auto"/>
        <w:ind w:firstLine="709"/>
      </w:pPr>
      <w:r>
        <w:t>- лица, признанные участниками торгов;</w:t>
      </w:r>
    </w:p>
    <w:p w:rsidR="00D21A9A" w:rsidRDefault="005C1D54">
      <w:pPr>
        <w:widowControl w:val="0"/>
        <w:autoSpaceDE w:val="0"/>
        <w:autoSpaceDN w:val="0"/>
        <w:adjustRightInd w:val="0"/>
        <w:spacing w:line="319" w:lineRule="auto"/>
        <w:ind w:firstLine="709"/>
      </w:pPr>
      <w:r>
        <w:t>- итоговая цена арендной платы;</w:t>
      </w:r>
    </w:p>
    <w:p w:rsidR="00D21A9A" w:rsidRDefault="005C1D54">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D21A9A" w:rsidRDefault="005C1D54">
      <w:pPr>
        <w:ind w:firstLine="567"/>
      </w:pPr>
      <w:r>
        <w:t>5.2.3. При равенстве двух и более конкурсных предложений победителем признается тот участник, чья заявка была подана раньше.</w:t>
      </w:r>
    </w:p>
    <w:p w:rsidR="00D21A9A" w:rsidRDefault="005C1D54">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rsidR="00D21A9A" w:rsidRDefault="005C1D54">
      <w:pPr>
        <w:ind w:firstLine="567"/>
      </w:pPr>
      <w:r>
        <w:t>5.2.5. Сумма величин значимости критериев оценки должна составлять 100 процентов.</w:t>
      </w:r>
    </w:p>
    <w:p w:rsidR="00D21A9A" w:rsidRDefault="00D21A9A">
      <w:pPr>
        <w:widowControl w:val="0"/>
        <w:tabs>
          <w:tab w:val="left" w:pos="0"/>
        </w:tabs>
        <w:spacing w:after="0"/>
        <w:ind w:firstLine="567"/>
      </w:pPr>
    </w:p>
    <w:p w:rsidR="00D21A9A" w:rsidRDefault="005C1D54">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rsidR="00D21A9A" w:rsidRDefault="00D21A9A">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rsidR="00D21A9A" w:rsidRDefault="00D21A9A">
      <w:pPr>
        <w:widowControl w:val="0"/>
        <w:tabs>
          <w:tab w:val="left" w:pos="0"/>
        </w:tabs>
        <w:spacing w:after="0"/>
        <w:ind w:firstLine="567"/>
      </w:pP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rsidR="00D21A9A" w:rsidRDefault="005C1D54">
      <w:pPr>
        <w:widowControl w:val="0"/>
        <w:tabs>
          <w:tab w:val="left" w:pos="0"/>
          <w:tab w:val="left" w:pos="900"/>
        </w:tabs>
        <w:spacing w:after="0"/>
        <w:ind w:firstLine="567"/>
      </w:pPr>
      <w:r>
        <w:tab/>
      </w:r>
    </w:p>
    <w:p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rsidR="00D21A9A" w:rsidRDefault="005C1D54">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rsidR="00D21A9A" w:rsidRDefault="005C1D54">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rsidR="00D21A9A" w:rsidRDefault="005C1D54">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rsidR="00D21A9A" w:rsidRDefault="00D21A9A">
      <w:pPr>
        <w:pStyle w:val="ConsPlusNormal"/>
        <w:ind w:firstLine="540"/>
        <w:jc w:val="both"/>
        <w:rPr>
          <w:rFonts w:ascii="Times New Roman" w:hAnsi="Times New Roman" w:cs="Times New Roman"/>
          <w:sz w:val="24"/>
          <w:szCs w:val="24"/>
        </w:rPr>
      </w:pPr>
    </w:p>
    <w:p w:rsidR="00D21A9A" w:rsidRDefault="005C1D54">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rsidR="00D21A9A" w:rsidRDefault="005C1D54">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rsidR="00D21A9A" w:rsidRDefault="00D21A9A">
      <w:pPr>
        <w:widowControl w:val="0"/>
        <w:spacing w:after="0"/>
        <w:ind w:firstLine="709"/>
      </w:pPr>
    </w:p>
    <w:p w:rsidR="00D21A9A" w:rsidRDefault="00D21A9A">
      <w:pPr>
        <w:widowControl w:val="0"/>
        <w:spacing w:after="0"/>
        <w:ind w:firstLine="709"/>
      </w:pPr>
    </w:p>
    <w:p w:rsidR="00D21A9A" w:rsidRDefault="00D21A9A">
      <w:pPr>
        <w:widowControl w:val="0"/>
        <w:spacing w:after="0"/>
        <w:ind w:firstLine="709"/>
      </w:pPr>
    </w:p>
    <w:p w:rsidR="00D21A9A" w:rsidRDefault="00D21A9A">
      <w:pPr>
        <w:pStyle w:val="34"/>
        <w:keepLines/>
        <w:numPr>
          <w:ilvl w:val="0"/>
          <w:numId w:val="0"/>
        </w:numPr>
        <w:spacing w:before="0" w:after="0" w:line="360" w:lineRule="auto"/>
        <w:ind w:left="720"/>
        <w:jc w:val="center"/>
        <w:rPr>
          <w:rFonts w:ascii="Times New Roman" w:hAnsi="Times New Roman" w:cs="Times New Roman"/>
        </w:rPr>
      </w:pPr>
    </w:p>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 w:rsidR="00D21A9A" w:rsidRDefault="00D21A9A">
      <w:pPr>
        <w:pStyle w:val="34"/>
        <w:keepLines/>
        <w:numPr>
          <w:ilvl w:val="0"/>
          <w:numId w:val="0"/>
        </w:numPr>
        <w:spacing w:before="0" w:after="0" w:line="360" w:lineRule="auto"/>
        <w:ind w:left="720"/>
        <w:jc w:val="center"/>
        <w:rPr>
          <w:rFonts w:ascii="Times New Roman" w:hAnsi="Times New Roman" w:cs="Times New Roman"/>
        </w:rPr>
      </w:pPr>
    </w:p>
    <w:p w:rsidR="00D21A9A" w:rsidRDefault="00D21A9A"/>
    <w:p w:rsidR="00D21A9A" w:rsidRDefault="00D21A9A"/>
    <w:p w:rsidR="00D21A9A" w:rsidRDefault="00D21A9A"/>
    <w:p w:rsidR="00D21A9A" w:rsidRDefault="005C1D54">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rsidR="00D21A9A" w:rsidRDefault="005C1D54">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rsidR="00D21A9A" w:rsidRDefault="005C1D54">
      <w:pPr>
        <w:pStyle w:val="11"/>
        <w:keepLines/>
        <w:tabs>
          <w:tab w:val="clear" w:pos="432"/>
        </w:tabs>
        <w:spacing w:before="0" w:after="0" w:line="360" w:lineRule="auto"/>
        <w:ind w:left="0" w:firstLine="0"/>
        <w:rPr>
          <w:b w:val="0"/>
          <w:bCs w:val="0"/>
          <w:caps/>
          <w:sz w:val="24"/>
          <w:szCs w:val="24"/>
        </w:rPr>
      </w:pPr>
      <w:bookmarkStart w:id="2" w:name="_Toc171230698"/>
      <w:r>
        <w:rPr>
          <w:b w:val="0"/>
          <w:bCs w:val="0"/>
          <w:caps/>
          <w:sz w:val="24"/>
          <w:szCs w:val="24"/>
        </w:rPr>
        <w:t>Информация о проводимом конкурсе:</w:t>
      </w:r>
      <w:bookmarkEnd w:id="2"/>
    </w:p>
    <w:tbl>
      <w:tblPr>
        <w:tblW w:w="10064" w:type="dxa"/>
        <w:tblInd w:w="-106" w:type="dxa"/>
        <w:tblLayout w:type="fixed"/>
        <w:tblLook w:val="04A0" w:firstRow="1" w:lastRow="0" w:firstColumn="1" w:lastColumn="0" w:noHBand="0" w:noVBand="1"/>
      </w:tblPr>
      <w:tblGrid>
        <w:gridCol w:w="709"/>
        <w:gridCol w:w="3345"/>
        <w:gridCol w:w="6010"/>
      </w:tblGrid>
      <w:tr w:rsidR="00D21A9A">
        <w:trPr>
          <w:trHeight w:val="145"/>
          <w:tblHeader/>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center"/>
              <w:rPr>
                <w:b/>
                <w:bCs/>
              </w:rPr>
            </w:pPr>
            <w:r>
              <w:rPr>
                <w:b/>
                <w:bCs/>
              </w:rPr>
              <w:t>Информация</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rPr>
                <w:rStyle w:val="afffd"/>
              </w:rPr>
              <w:t>АО Раменский Приборостроительный Завод;</w:t>
            </w:r>
            <w:r>
              <w:t xml:space="preserve"> </w:t>
            </w:r>
          </w:p>
          <w:p w:rsidR="00D21A9A" w:rsidRDefault="005C1D54">
            <w:r>
              <w:rPr>
                <w:color w:val="000000"/>
              </w:rPr>
              <w:t xml:space="preserve">140100, Московская область, г. Раменское, </w:t>
            </w:r>
            <w:r>
              <w:rPr>
                <w:color w:val="000000"/>
              </w:rPr>
              <w:br/>
              <w:t xml:space="preserve">ул. </w:t>
            </w:r>
            <w:proofErr w:type="spellStart"/>
            <w:r>
              <w:rPr>
                <w:color w:val="000000"/>
              </w:rPr>
              <w:t>Михалевича</w:t>
            </w:r>
            <w:proofErr w:type="spellEnd"/>
            <w:r>
              <w:rPr>
                <w:color w:val="000000"/>
              </w:rPr>
              <w:t>, 39</w:t>
            </w:r>
            <w:r>
              <w:t>;</w:t>
            </w:r>
          </w:p>
          <w:p w:rsidR="00D21A9A" w:rsidRDefault="005C1D54">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rsidR="00D21A9A" w:rsidRDefault="005C1D54">
            <w:r>
              <w:t>Тел.: 8 (49646) 46-206</w:t>
            </w:r>
          </w:p>
          <w:p w:rsidR="00D21A9A" w:rsidRDefault="005C1D54">
            <w:r>
              <w:t xml:space="preserve">Факс: </w:t>
            </w:r>
          </w:p>
          <w:p w:rsidR="00D21A9A" w:rsidRDefault="005C1D54">
            <w:pPr>
              <w:rPr>
                <w:lang w:eastAsia="ar-SA"/>
              </w:rPr>
            </w:pPr>
            <w:r>
              <w:t>Контактное лицо: Мотин Олег Владимирович</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rsidR="00D21A9A" w:rsidRDefault="005C1D54">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rsidR="00D21A9A" w:rsidRDefault="005C1D54">
            <w:pPr>
              <w:widowControl w:val="0"/>
              <w:suppressAutoHyphens/>
              <w:spacing w:after="0"/>
              <w:jc w:val="left"/>
              <w:rPr>
                <w:rFonts w:eastAsia="SimSun"/>
                <w:kern w:val="1"/>
                <w:lang w:eastAsia="hi-IN" w:bidi="hi-IN"/>
              </w:rPr>
            </w:pPr>
            <w:r>
              <w:rPr>
                <w:rFonts w:eastAsia="SimSun"/>
                <w:kern w:val="1"/>
                <w:lang w:eastAsia="hi-IN" w:bidi="hi-IN"/>
              </w:rPr>
              <w:t>Телефон: +7(968) 655-16-54.</w:t>
            </w:r>
          </w:p>
          <w:p w:rsidR="00D21A9A" w:rsidRPr="008435FD" w:rsidRDefault="005C1D54">
            <w:pPr>
              <w:widowControl w:val="0"/>
              <w:suppressAutoHyphens/>
              <w:spacing w:after="0"/>
              <w:jc w:val="left"/>
              <w:rPr>
                <w:rFonts w:eastAsia="SimSun"/>
                <w:kern w:val="1"/>
                <w:lang w:eastAsia="hi-IN" w:bidi="hi-IN"/>
              </w:rPr>
            </w:pPr>
            <w:r>
              <w:rPr>
                <w:rFonts w:eastAsia="SimSun"/>
                <w:kern w:val="1"/>
                <w:lang w:val="en-US" w:eastAsia="hi-IN" w:bidi="hi-IN"/>
              </w:rPr>
              <w:t>E</w:t>
            </w:r>
            <w:r w:rsidRPr="008435FD">
              <w:rPr>
                <w:rFonts w:eastAsia="SimSun"/>
                <w:kern w:val="1"/>
                <w:lang w:eastAsia="hi-IN" w:bidi="hi-IN"/>
              </w:rPr>
              <w:t>-</w:t>
            </w:r>
            <w:r>
              <w:rPr>
                <w:rFonts w:eastAsia="SimSun"/>
                <w:kern w:val="1"/>
                <w:lang w:val="en-US" w:eastAsia="hi-IN" w:bidi="hi-IN"/>
              </w:rPr>
              <w:t>mail</w:t>
            </w:r>
            <w:r w:rsidRPr="008435FD">
              <w:rPr>
                <w:rFonts w:eastAsia="SimSun"/>
                <w:kern w:val="1"/>
                <w:lang w:eastAsia="hi-IN" w:bidi="hi-IN"/>
              </w:rPr>
              <w:t xml:space="preserve">: </w:t>
            </w:r>
            <w:proofErr w:type="spellStart"/>
            <w:r>
              <w:rPr>
                <w:rFonts w:eastAsia="SimSun"/>
                <w:kern w:val="1"/>
                <w:lang w:val="en-US" w:eastAsia="hi-IN" w:bidi="hi-IN"/>
              </w:rPr>
              <w:t>nidnybezzakupok</w:t>
            </w:r>
            <w:proofErr w:type="spellEnd"/>
            <w:r w:rsidRPr="008435FD">
              <w:rPr>
                <w:rFonts w:eastAsia="SimSun"/>
                <w:kern w:val="1"/>
                <w:lang w:eastAsia="hi-IN" w:bidi="hi-IN"/>
              </w:rPr>
              <w:t>@</w:t>
            </w:r>
            <w:proofErr w:type="spellStart"/>
            <w:r>
              <w:rPr>
                <w:rFonts w:eastAsia="SimSun"/>
                <w:kern w:val="1"/>
                <w:lang w:val="en-US" w:eastAsia="hi-IN" w:bidi="hi-IN"/>
              </w:rPr>
              <w:t>yandex</w:t>
            </w:r>
            <w:proofErr w:type="spellEnd"/>
            <w:r w:rsidRPr="008435FD">
              <w:rPr>
                <w:rFonts w:eastAsia="SimSun"/>
                <w:kern w:val="1"/>
                <w:lang w:eastAsia="hi-IN" w:bidi="hi-IN"/>
              </w:rPr>
              <w:t>.</w:t>
            </w:r>
            <w:proofErr w:type="spellStart"/>
            <w:r>
              <w:rPr>
                <w:rFonts w:eastAsia="SimSun"/>
                <w:kern w:val="1"/>
                <w:lang w:val="en-US" w:eastAsia="hi-IN" w:bidi="hi-IN"/>
              </w:rPr>
              <w:t>ru</w:t>
            </w:r>
            <w:proofErr w:type="spellEnd"/>
            <w:r w:rsidRPr="008435FD">
              <w:rPr>
                <w:rFonts w:eastAsia="SimSun"/>
                <w:kern w:val="1"/>
                <w:lang w:eastAsia="hi-IN" w:bidi="hi-IN"/>
              </w:rPr>
              <w:t>.</w:t>
            </w:r>
          </w:p>
          <w:p w:rsidR="00D21A9A" w:rsidRDefault="005C1D54">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rsidR="00725BF2" w:rsidRDefault="005C1D54" w:rsidP="00725BF2">
            <w:pPr>
              <w:pStyle w:val="Default"/>
            </w:pPr>
            <w:r>
              <w:t>ЛОТ № 1:</w:t>
            </w:r>
            <w:r w:rsidR="00725BF2">
              <w:t xml:space="preserve"> право заключения договора аренды недвижимого имущества, нежилые помещения общей площадью 457,5 </w:t>
            </w:r>
            <w:proofErr w:type="spellStart"/>
            <w:r w:rsidR="00725BF2">
              <w:t>кв.м</w:t>
            </w:r>
            <w:proofErr w:type="spellEnd"/>
            <w:r w:rsidR="00725BF2">
              <w:t>.</w:t>
            </w:r>
            <w:proofErr w:type="gramStart"/>
            <w:r w:rsidR="00725BF2">
              <w:t>,  расположенного</w:t>
            </w:r>
            <w:proofErr w:type="gramEnd"/>
            <w:r w:rsidR="00725BF2">
              <w:t xml:space="preserve"> по адресу:</w:t>
            </w:r>
          </w:p>
          <w:p w:rsidR="00725BF2" w:rsidRDefault="00725BF2" w:rsidP="00725BF2">
            <w:pPr>
              <w:pStyle w:val="Default"/>
            </w:pPr>
            <w:r>
              <w:t xml:space="preserve"> - нежилое </w:t>
            </w:r>
            <w:proofErr w:type="gramStart"/>
            <w:r>
              <w:t>помещение  №</w:t>
            </w:r>
            <w:proofErr w:type="gramEnd"/>
            <w:r>
              <w:t xml:space="preserve"> 1  общей площадью 100,2 </w:t>
            </w:r>
            <w:proofErr w:type="spellStart"/>
            <w:r>
              <w:t>кв.м</w:t>
            </w:r>
            <w:proofErr w:type="spellEnd"/>
            <w:r>
              <w:t xml:space="preserve">., расположенное в корпусе №29 (Склад с пристройкой), по адресу: 140100, Московская обл., г. Раменское, ул. </w:t>
            </w:r>
            <w:proofErr w:type="spellStart"/>
            <w:r>
              <w:t>Михалевича</w:t>
            </w:r>
            <w:proofErr w:type="spellEnd"/>
            <w:r>
              <w:t>, д.39</w:t>
            </w:r>
          </w:p>
          <w:p w:rsidR="00725BF2" w:rsidRDefault="00725BF2" w:rsidP="00725BF2">
            <w:pPr>
              <w:pStyle w:val="Default"/>
            </w:pPr>
            <w:r>
              <w:t xml:space="preserve">- нежилые помещения №1-9 общей площадью 258,0 </w:t>
            </w:r>
            <w:proofErr w:type="spellStart"/>
            <w:r>
              <w:t>кв.м</w:t>
            </w:r>
            <w:proofErr w:type="spellEnd"/>
            <w:r>
              <w:t xml:space="preserve">. в корпусе №53-а (Склад леса №2) по адресу: 140100, Московская обл., г. Раменское, ул. </w:t>
            </w:r>
            <w:proofErr w:type="spellStart"/>
            <w:r>
              <w:t>Михалевича</w:t>
            </w:r>
            <w:proofErr w:type="spellEnd"/>
            <w:r>
              <w:t>, д.39</w:t>
            </w:r>
          </w:p>
          <w:p w:rsidR="00D21A9A" w:rsidRDefault="00725BF2" w:rsidP="00725BF2">
            <w:pPr>
              <w:pStyle w:val="Default"/>
            </w:pPr>
            <w:r>
              <w:t xml:space="preserve">- нежилые помещения № 1 – 8 общей площадью 99,3 кв. м кв. м., расположенные в корпусе №207 (Здание – Компрессорная) по адресу: 140100, Московская обл. г. Раменское, ул. Транспортный </w:t>
            </w:r>
            <w:proofErr w:type="spellStart"/>
            <w:r>
              <w:t>пр-зд</w:t>
            </w:r>
            <w:proofErr w:type="spellEnd"/>
            <w:r>
              <w:t>, д.2</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Конкурс</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9.</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Форма подачи предложений о цене арендной платы</w:t>
            </w:r>
          </w:p>
          <w:p w:rsidR="00D21A9A" w:rsidRDefault="00D21A9A">
            <w:pPr>
              <w:jc w:val="left"/>
            </w:pP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10.</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rsidR="00D21A9A" w:rsidRDefault="005C1D54">
            <w:pPr>
              <w:jc w:val="left"/>
            </w:pPr>
            <w:r>
              <w:t> </w:t>
            </w:r>
            <w:r w:rsidR="00725BF2" w:rsidRPr="00725BF2">
              <w:t xml:space="preserve">193 </w:t>
            </w:r>
            <w:proofErr w:type="gramStart"/>
            <w:r w:rsidR="00725BF2" w:rsidRPr="00725BF2">
              <w:t>742  (</w:t>
            </w:r>
            <w:proofErr w:type="gramEnd"/>
            <w:r w:rsidR="00725BF2" w:rsidRPr="00725BF2">
              <w:t>Сто девяносто три тысячи семьсот сорок два)</w:t>
            </w:r>
            <w:r>
              <w:t xml:space="preserve">, в </w:t>
            </w:r>
            <w:proofErr w:type="spellStart"/>
            <w:r>
              <w:t>т.ч</w:t>
            </w:r>
            <w:proofErr w:type="spellEnd"/>
            <w:r>
              <w:t>. НДС.</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Российский рубль</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Не установлен</w:t>
            </w:r>
          </w:p>
        </w:tc>
      </w:tr>
      <w:tr w:rsidR="00D21A9A">
        <w:trPr>
          <w:trHeight w:val="88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13.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Русский</w:t>
            </w:r>
          </w:p>
        </w:tc>
      </w:tr>
      <w:tr w:rsidR="00D21A9A">
        <w:trPr>
          <w:trHeight w:val="168"/>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21A9A">
        <w:trPr>
          <w:trHeight w:val="70"/>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Не установлено</w:t>
            </w:r>
          </w:p>
        </w:tc>
      </w:tr>
      <w:bookmarkEnd w:id="4"/>
      <w:tr w:rsidR="00D21A9A">
        <w:trPr>
          <w:trHeight w:val="471"/>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rsidR="00D21A9A" w:rsidRDefault="005C1D54">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rsidR="00D21A9A" w:rsidRDefault="005C1D54">
            <w:r>
              <w:lastRenderedPageBreak/>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5" w:name="_Ref166381471" w:colFirst="0" w:colLast="0"/>
            <w:r>
              <w:lastRenderedPageBreak/>
              <w:t>22.</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Дата начала и окончания срока предоставления Участникам конкурса разъяснений положений конкурсной документации.</w:t>
            </w:r>
          </w:p>
          <w:p w:rsidR="00D21A9A" w:rsidRDefault="005C1D54">
            <w:pPr>
              <w:jc w:val="left"/>
            </w:pPr>
            <w:r>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rPr>
                <w:rFonts w:eastAsia="SimSun"/>
                <w:kern w:val="1"/>
                <w:lang w:eastAsia="hi-IN" w:bidi="hi-IN"/>
              </w:rPr>
            </w:pPr>
            <w:r>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rsidR="00D21A9A" w:rsidRDefault="005C1D54">
            <w:r>
              <w:t>Дата окончания предоставления разъяснений положе</w:t>
            </w:r>
            <w:r w:rsidR="00650D99">
              <w:t>ний конкурсной документации – 19.06.2023</w:t>
            </w:r>
            <w:r>
              <w:t xml:space="preserve"> г. </w:t>
            </w:r>
          </w:p>
          <w:p w:rsidR="00D21A9A" w:rsidRDefault="005C1D54">
            <w:r>
              <w:t>140000, Московская область, г Раменское, ул. Карла Маркса, д. 5, оф. 224</w:t>
            </w:r>
          </w:p>
          <w:p w:rsidR="00D21A9A" w:rsidRDefault="005C1D54">
            <w:r>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23.</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21A9A">
        <w:trPr>
          <w:trHeight w:val="294"/>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24.</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jc w:val="left"/>
            </w:pPr>
            <w:r>
              <w:t>Не предусмотрена.</w:t>
            </w:r>
          </w:p>
        </w:tc>
      </w:tr>
      <w:bookmarkEnd w:id="5"/>
      <w:tr w:rsidR="00D21A9A">
        <w:trPr>
          <w:trHeight w:val="54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25.</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rsidR="00D21A9A" w:rsidRDefault="005C1D54">
            <w:r>
              <w:t xml:space="preserve">Заявки на участие в конкурсе принимаются по адресу: 140108, город Раменское, Московская область, ул. </w:t>
            </w:r>
            <w:proofErr w:type="spellStart"/>
            <w:r>
              <w:t>Михалевича</w:t>
            </w:r>
            <w:proofErr w:type="spellEnd"/>
            <w:r>
              <w:t>, д.39</w:t>
            </w:r>
          </w:p>
          <w:p w:rsidR="00D21A9A" w:rsidRDefault="005C1D54">
            <w:pPr>
              <w:autoSpaceDE w:val="0"/>
              <w:autoSpaceDN w:val="0"/>
              <w:jc w:val="left"/>
            </w:pPr>
            <w:r>
              <w:t>Контактное лицо: Потапенко Ольга Альбертовна</w:t>
            </w:r>
          </w:p>
          <w:p w:rsidR="00D21A9A" w:rsidRDefault="005C1D54">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21A9A">
        <w:trPr>
          <w:trHeight w:val="54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26.</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г) платежный документ с отметкой банка об исполнении, подтверждающий внесение задатка </w:t>
            </w:r>
            <w:r>
              <w:rPr>
                <w:rStyle w:val="16"/>
                <w:rFonts w:ascii="Times New Roman" w:hAnsi="Times New Roman" w:cs="Times New Roman"/>
                <w:b w:val="0"/>
                <w:bCs w:val="0"/>
                <w:sz w:val="24"/>
                <w:szCs w:val="24"/>
              </w:rPr>
              <w:lastRenderedPageBreak/>
              <w:t>участником конкурса в соответствии с настоящей конкурсной документацией;</w:t>
            </w:r>
          </w:p>
          <w:p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Дата начала подачи</w:t>
            </w:r>
            <w:r w:rsidR="00650D99">
              <w:t xml:space="preserve"> заявок на участие в конкурсе: 01.06</w:t>
            </w:r>
            <w:r>
              <w:t>.202</w:t>
            </w:r>
            <w:r w:rsidR="00650D99">
              <w:t>3</w:t>
            </w:r>
            <w:r>
              <w:t xml:space="preserve"> года.</w:t>
            </w:r>
          </w:p>
          <w:p w:rsidR="00D21A9A" w:rsidRDefault="005C1D54" w:rsidP="00650D99">
            <w:r>
              <w:t>Дата окончания подачи</w:t>
            </w:r>
            <w:r w:rsidR="00650D99">
              <w:t xml:space="preserve"> заявок на участие в конкурсе: 26</w:t>
            </w:r>
            <w:r>
              <w:t>.0</w:t>
            </w:r>
            <w:r w:rsidR="00650D99">
              <w:t>6</w:t>
            </w:r>
            <w:r>
              <w:t xml:space="preserve">.2023 года в 12 час. 30 мин.  </w:t>
            </w:r>
          </w:p>
        </w:tc>
      </w:tr>
      <w:tr w:rsidR="00D21A9A">
        <w:trPr>
          <w:trHeight w:val="560"/>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Заявки на участие в конкурсе принимаются по адресу:</w:t>
            </w:r>
          </w:p>
          <w:p w:rsidR="00D21A9A" w:rsidRDefault="005C1D54">
            <w:r>
              <w:t xml:space="preserve">140108, город Раменское, Московская область, ул. </w:t>
            </w:r>
            <w:proofErr w:type="spellStart"/>
            <w:r>
              <w:t>Михалевича</w:t>
            </w:r>
            <w:proofErr w:type="spellEnd"/>
            <w:r>
              <w:t>, д. 39.</w:t>
            </w:r>
          </w:p>
        </w:tc>
      </w:tr>
      <w:tr w:rsidR="00D21A9A">
        <w:trPr>
          <w:trHeight w:val="14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7" w:name="_Ref166566393" w:colFirst="0" w:colLast="0"/>
            <w:bookmarkEnd w:id="6"/>
            <w:r>
              <w:t>29.</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bookmarkStart w:id="8" w:name="_Ref166566297"/>
            <w:bookmarkEnd w:id="8"/>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Требуется.</w:t>
            </w:r>
          </w:p>
          <w:p w:rsidR="00D21A9A" w:rsidRDefault="005C1D54">
            <w:r>
              <w:t xml:space="preserve">Сумма задатка на участие в конкурсе предусмотрена в следующем размере: 100% от начальной (минимальной) арендной платы, что </w:t>
            </w:r>
            <w:proofErr w:type="gramStart"/>
            <w:r>
              <w:t xml:space="preserve">составляет: </w:t>
            </w:r>
            <w:r>
              <w:br/>
              <w:t> </w:t>
            </w:r>
            <w:r w:rsidR="00725BF2" w:rsidRPr="00725BF2">
              <w:t>193</w:t>
            </w:r>
            <w:proofErr w:type="gramEnd"/>
            <w:r w:rsidR="00725BF2" w:rsidRPr="00725BF2">
              <w:t xml:space="preserve"> 742  (Сто девяносто три тысячи семьсот сорок два)</w:t>
            </w:r>
            <w:r>
              <w:t>. НДС не облагается. Срок внесения: до даты окончания приема заявок.</w:t>
            </w:r>
          </w:p>
          <w:p w:rsidR="00D21A9A" w:rsidRDefault="005C1D54">
            <w:r>
              <w:t>Реквизиты счета для перечисления денежных средств в качестве задатка на участие в конкурсе:</w:t>
            </w:r>
          </w:p>
          <w:p w:rsidR="00D21A9A" w:rsidRDefault="005C1D54">
            <w:pPr>
              <w:pStyle w:val="afff2"/>
              <w:spacing w:before="0" w:beforeAutospacing="0" w:after="0" w:afterAutospacing="0"/>
            </w:pPr>
            <w:r>
              <w:t xml:space="preserve">Получатель: </w:t>
            </w:r>
          </w:p>
          <w:p w:rsidR="00D21A9A" w:rsidRDefault="005C1D54">
            <w:pPr>
              <w:ind w:left="360"/>
              <w:jc w:val="left"/>
            </w:pPr>
            <w:r>
              <w:t>АО «РПЗ»</w:t>
            </w:r>
          </w:p>
          <w:p w:rsidR="00D21A9A" w:rsidRDefault="005C1D54">
            <w:pPr>
              <w:ind w:left="360"/>
              <w:jc w:val="left"/>
            </w:pPr>
            <w:r>
              <w:t>140100, Московская область,</w:t>
            </w:r>
          </w:p>
          <w:p w:rsidR="00D21A9A" w:rsidRDefault="005C1D54">
            <w:pPr>
              <w:ind w:left="360"/>
              <w:jc w:val="left"/>
            </w:pPr>
            <w:r>
              <w:t xml:space="preserve">г. Раменское, ул. </w:t>
            </w:r>
            <w:proofErr w:type="spellStart"/>
            <w:r>
              <w:t>Михалевича</w:t>
            </w:r>
            <w:proofErr w:type="spellEnd"/>
            <w:r>
              <w:t xml:space="preserve">, д.39, корпус 20, </w:t>
            </w:r>
            <w:proofErr w:type="spellStart"/>
            <w:r>
              <w:t>эт</w:t>
            </w:r>
            <w:proofErr w:type="spellEnd"/>
            <w:r>
              <w:t>/</w:t>
            </w:r>
            <w:proofErr w:type="spellStart"/>
            <w:r>
              <w:t>пом</w:t>
            </w:r>
            <w:proofErr w:type="spellEnd"/>
            <w:r>
              <w:t xml:space="preserve"> 2/124;</w:t>
            </w:r>
          </w:p>
          <w:p w:rsidR="00D21A9A" w:rsidRDefault="005C1D54">
            <w:pPr>
              <w:ind w:left="360"/>
              <w:jc w:val="left"/>
            </w:pPr>
            <w:r>
              <w:t>тел. (495) 995-94-03;</w:t>
            </w:r>
          </w:p>
          <w:p w:rsidR="00D21A9A" w:rsidRDefault="005C1D54">
            <w:pPr>
              <w:ind w:left="360"/>
              <w:jc w:val="left"/>
            </w:pPr>
            <w:r>
              <w:t>факс (495) 995-94-22;</w:t>
            </w:r>
          </w:p>
          <w:p w:rsidR="00D21A9A" w:rsidRDefault="005C1D54">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rsidR="00D21A9A" w:rsidRDefault="005C1D54">
            <w:pPr>
              <w:ind w:left="360"/>
              <w:jc w:val="left"/>
            </w:pPr>
            <w:r>
              <w:t>ОКПО 07515316;</w:t>
            </w:r>
          </w:p>
          <w:p w:rsidR="00D21A9A" w:rsidRDefault="005C1D54">
            <w:pPr>
              <w:ind w:left="360"/>
              <w:jc w:val="left"/>
            </w:pPr>
            <w:r>
              <w:t>ИНН 5040001426 / КПП 504001001</w:t>
            </w:r>
          </w:p>
          <w:p w:rsidR="00D21A9A" w:rsidRDefault="005C1D54">
            <w:pPr>
              <w:ind w:left="360"/>
              <w:jc w:val="left"/>
            </w:pPr>
            <w:r>
              <w:t>ОКВЭД 26.51.1 ОКТМО 46648101</w:t>
            </w:r>
          </w:p>
          <w:p w:rsidR="00D21A9A" w:rsidRDefault="005C1D54">
            <w:pPr>
              <w:ind w:left="360"/>
              <w:jc w:val="left"/>
            </w:pPr>
            <w:r>
              <w:t>ОГРН 1025005116839</w:t>
            </w:r>
          </w:p>
          <w:p w:rsidR="00D21A9A" w:rsidRDefault="005C1D54">
            <w:pPr>
              <w:ind w:left="360"/>
              <w:jc w:val="left"/>
            </w:pPr>
            <w:r>
              <w:t>р/с 40702810101950000217</w:t>
            </w:r>
          </w:p>
          <w:p w:rsidR="00D21A9A" w:rsidRDefault="005C1D54">
            <w:pPr>
              <w:ind w:left="360"/>
              <w:jc w:val="left"/>
            </w:pPr>
            <w:r>
              <w:t>в филиале «Центральный»</w:t>
            </w:r>
          </w:p>
          <w:p w:rsidR="00D21A9A" w:rsidRDefault="005C1D54">
            <w:pPr>
              <w:ind w:left="360"/>
              <w:jc w:val="left"/>
            </w:pPr>
            <w:r>
              <w:t>Банка ВТБ (ПАО) г. Москва</w:t>
            </w:r>
          </w:p>
          <w:p w:rsidR="00D21A9A" w:rsidRDefault="005C1D54">
            <w:pPr>
              <w:ind w:left="360"/>
              <w:jc w:val="left"/>
            </w:pPr>
            <w:r>
              <w:t>к/счет 30101810145250000411</w:t>
            </w:r>
          </w:p>
          <w:p w:rsidR="00D21A9A" w:rsidRDefault="005C1D54">
            <w:pPr>
              <w:ind w:left="360"/>
              <w:jc w:val="left"/>
            </w:pPr>
            <w:r>
              <w:t>БИК 044525411</w:t>
            </w:r>
          </w:p>
          <w:p w:rsidR="00D21A9A" w:rsidRDefault="005C1D54">
            <w:pPr>
              <w:ind w:left="360"/>
            </w:pPr>
            <w:r>
              <w:tab/>
            </w:r>
            <w:r>
              <w:tab/>
            </w:r>
            <w:r>
              <w:tab/>
            </w:r>
            <w:r>
              <w:tab/>
            </w:r>
          </w:p>
          <w:p w:rsidR="00D21A9A" w:rsidRDefault="005C1D54">
            <w:pPr>
              <w:ind w:left="360"/>
            </w:pPr>
            <w:r>
              <w:tab/>
            </w:r>
            <w:r>
              <w:tab/>
            </w:r>
            <w:r>
              <w:tab/>
            </w:r>
          </w:p>
          <w:p w:rsidR="00D21A9A" w:rsidRDefault="005C1D54">
            <w:r>
              <w:t xml:space="preserve">Назначение платежа: задаток на участие в </w:t>
            </w:r>
            <w:proofErr w:type="gramStart"/>
            <w:r>
              <w:t>конкурсе  (</w:t>
            </w:r>
            <w:proofErr w:type="gramEnd"/>
            <w:r>
              <w:t>указать номер лота, предмет торгов).</w:t>
            </w:r>
          </w:p>
        </w:tc>
      </w:tr>
      <w:bookmarkEnd w:id="7"/>
      <w:tr w:rsidR="00D21A9A">
        <w:trPr>
          <w:trHeight w:val="152"/>
        </w:trPr>
        <w:tc>
          <w:tcPr>
            <w:tcW w:w="709" w:type="dxa"/>
            <w:tcBorders>
              <w:top w:val="single" w:sz="4" w:space="0" w:color="auto"/>
              <w:left w:val="single" w:sz="4" w:space="0" w:color="auto"/>
              <w:bottom w:val="single" w:sz="4" w:space="0" w:color="auto"/>
              <w:right w:val="single" w:sz="4" w:space="0" w:color="auto"/>
            </w:tcBorders>
          </w:tcPr>
          <w:p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21A9A" w:rsidRDefault="00650D99">
            <w:r>
              <w:t>12 час. 30 мин. 26</w:t>
            </w:r>
            <w:r w:rsidR="005C1D54">
              <w:t>.0</w:t>
            </w:r>
            <w:r>
              <w:t>6</w:t>
            </w:r>
            <w:r w:rsidR="005C1D54">
              <w:t xml:space="preserve">.2023 года </w:t>
            </w:r>
          </w:p>
          <w:p w:rsidR="00D21A9A" w:rsidRDefault="005C1D54">
            <w:r>
              <w:t>Адрес приема заявок указан в п. 25 части III «Информационная карта конкурса»</w:t>
            </w:r>
          </w:p>
        </w:tc>
      </w:tr>
      <w:tr w:rsidR="00D21A9A">
        <w:trPr>
          <w:trHeight w:val="825"/>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31.</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rsidR="00D21A9A" w:rsidRDefault="00650D99" w:rsidP="00650D99">
            <w:r>
              <w:t>26</w:t>
            </w:r>
            <w:r w:rsidR="005C1D54">
              <w:t>.0</w:t>
            </w:r>
            <w:r>
              <w:t>6</w:t>
            </w:r>
            <w:r w:rsidR="005C1D54">
              <w:t xml:space="preserve">.2023 года по адресу: 140108, город Раменское, Московская область, ул. </w:t>
            </w:r>
            <w:proofErr w:type="spellStart"/>
            <w:r w:rsidR="005C1D54">
              <w:t>Михалевича</w:t>
            </w:r>
            <w:proofErr w:type="spellEnd"/>
            <w:r w:rsidR="005C1D54">
              <w:t>, д. 39.</w:t>
            </w:r>
          </w:p>
        </w:tc>
      </w:tr>
      <w:tr w:rsidR="00D21A9A">
        <w:trPr>
          <w:trHeight w:val="54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35.</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21A9A">
        <w:trPr>
          <w:trHeight w:val="366"/>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36.</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Договор действует</w:t>
            </w:r>
            <w:r w:rsidR="00650D99">
              <w:t xml:space="preserve"> со дня подписания договора до 31.05</w:t>
            </w:r>
            <w:r>
              <w:t>.202</w:t>
            </w:r>
            <w:r w:rsidR="00650D99">
              <w:t>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21A9A" w:rsidRDefault="005C1D54" w:rsidP="00650D99">
            <w:r>
              <w:t>Срок а</w:t>
            </w:r>
            <w:r w:rsidR="00650D99">
              <w:t>ренды недвижимого имущества: с 01</w:t>
            </w:r>
            <w:r>
              <w:t>.0</w:t>
            </w:r>
            <w:r w:rsidR="00650D99">
              <w:t>7.2023 г. по 31</w:t>
            </w:r>
            <w:r>
              <w:t>.</w:t>
            </w:r>
            <w:r w:rsidR="00650D99">
              <w:t>05.2024</w:t>
            </w:r>
            <w:r>
              <w:t xml:space="preserve"> г.</w:t>
            </w:r>
          </w:p>
        </w:tc>
      </w:tr>
      <w:tr w:rsidR="00D21A9A">
        <w:trPr>
          <w:trHeight w:val="38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t>37.</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Осмотр помещений, выставленных на конкурс, обеспечивает Организатор торгов без взимания платы.</w:t>
            </w:r>
          </w:p>
          <w:p w:rsidR="00D21A9A" w:rsidRDefault="005C1D54">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rsidR="00D21A9A" w:rsidRDefault="005C1D54">
            <w:pPr>
              <w:autoSpaceDE w:val="0"/>
              <w:autoSpaceDN w:val="0"/>
              <w:adjustRightInd w:val="0"/>
              <w:ind w:firstLine="708"/>
            </w:pPr>
            <w:r>
              <w:t xml:space="preserve">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w:t>
            </w:r>
            <w:proofErr w:type="spellStart"/>
            <w:r>
              <w:t>Михалевича</w:t>
            </w:r>
            <w:proofErr w:type="spellEnd"/>
            <w:r>
              <w:t>,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rsidR="00D21A9A" w:rsidRDefault="005C1D54">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rsidR="00D21A9A" w:rsidRDefault="005C1D54">
            <w:pPr>
              <w:autoSpaceDE w:val="0"/>
              <w:autoSpaceDN w:val="0"/>
              <w:adjustRightInd w:val="0"/>
              <w:ind w:firstLine="709"/>
            </w:pPr>
            <w:r>
              <w:t>- название организации (если имеется);</w:t>
            </w:r>
          </w:p>
          <w:p w:rsidR="00D21A9A" w:rsidRDefault="005C1D54">
            <w:pPr>
              <w:autoSpaceDE w:val="0"/>
              <w:autoSpaceDN w:val="0"/>
              <w:adjustRightInd w:val="0"/>
              <w:ind w:firstLine="709"/>
            </w:pPr>
            <w:r>
              <w:t>- даты аукционов;</w:t>
            </w:r>
          </w:p>
          <w:p w:rsidR="00D21A9A" w:rsidRDefault="005C1D54">
            <w:pPr>
              <w:autoSpaceDE w:val="0"/>
              <w:autoSpaceDN w:val="0"/>
              <w:adjustRightInd w:val="0"/>
              <w:ind w:firstLine="709"/>
            </w:pPr>
            <w:r>
              <w:t>- адрес(а) помещения (й);</w:t>
            </w:r>
          </w:p>
          <w:p w:rsidR="00D21A9A" w:rsidRDefault="005C1D54">
            <w:pPr>
              <w:autoSpaceDE w:val="0"/>
              <w:autoSpaceDN w:val="0"/>
              <w:adjustRightInd w:val="0"/>
              <w:ind w:firstLine="709"/>
            </w:pPr>
            <w:r>
              <w:t>- действующий контактный телефон;</w:t>
            </w:r>
          </w:p>
          <w:p w:rsidR="00D21A9A" w:rsidRDefault="005C1D54">
            <w:pPr>
              <w:autoSpaceDE w:val="0"/>
              <w:autoSpaceDN w:val="0"/>
              <w:adjustRightInd w:val="0"/>
              <w:ind w:firstLine="709"/>
            </w:pPr>
            <w:r>
              <w:rPr>
                <w:b/>
              </w:rPr>
              <w:t>- дата осмотра</w:t>
            </w:r>
          </w:p>
          <w:p w:rsidR="00D21A9A" w:rsidRDefault="005C1D54">
            <w:pPr>
              <w:autoSpaceDE w:val="0"/>
              <w:autoSpaceDN w:val="0"/>
              <w:adjustRightInd w:val="0"/>
              <w:ind w:firstLine="709"/>
            </w:pPr>
            <w:r>
              <w:t>Время подачи письменных обращений в рабочие дни:</w:t>
            </w:r>
          </w:p>
          <w:p w:rsidR="00D21A9A" w:rsidRDefault="005C1D54">
            <w:pPr>
              <w:autoSpaceDE w:val="0"/>
              <w:autoSpaceDN w:val="0"/>
              <w:adjustRightInd w:val="0"/>
              <w:ind w:firstLine="708"/>
            </w:pPr>
            <w:r>
              <w:t>- понедельник-пятница с 10 час. 00 мин. до 16 час. 00 мин. по московскому времени;</w:t>
            </w:r>
          </w:p>
          <w:p w:rsidR="00D21A9A" w:rsidRDefault="005C1D54">
            <w:pPr>
              <w:autoSpaceDE w:val="0"/>
              <w:autoSpaceDN w:val="0"/>
              <w:adjustRightInd w:val="0"/>
              <w:ind w:firstLine="708"/>
            </w:pPr>
            <w:r>
              <w:t>- перерыв с 13 час. 00 мин. до 13 час. 45 мин. по московскому времени.</w:t>
            </w:r>
          </w:p>
          <w:p w:rsidR="00D21A9A" w:rsidRDefault="005C1D54">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rsidR="00D21A9A" w:rsidRDefault="005C1D54">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 xml:space="preserve">не позднее 15 час. 00 </w:t>
            </w:r>
            <w:r>
              <w:rPr>
                <w:bCs/>
                <w:iCs/>
              </w:rPr>
              <w:lastRenderedPageBreak/>
              <w:t>мин. по московскому времени дня предшествующего дате осмотра помещения, указанной в запросе.</w:t>
            </w:r>
          </w:p>
        </w:tc>
      </w:tr>
      <w:tr w:rsidR="00D21A9A">
        <w:trPr>
          <w:trHeight w:val="383"/>
        </w:trPr>
        <w:tc>
          <w:tcPr>
            <w:tcW w:w="709" w:type="dxa"/>
            <w:tcBorders>
              <w:top w:val="single" w:sz="4" w:space="0" w:color="auto"/>
              <w:left w:val="single" w:sz="4" w:space="0" w:color="auto"/>
              <w:bottom w:val="single" w:sz="4" w:space="0" w:color="auto"/>
              <w:right w:val="single" w:sz="4" w:space="0" w:color="auto"/>
            </w:tcBorders>
          </w:tcPr>
          <w:p w:rsidR="00D21A9A" w:rsidRDefault="005C1D54">
            <w:pPr>
              <w:jc w:val="left"/>
            </w:pPr>
            <w:r>
              <w:lastRenderedPageBreak/>
              <w:t>38.</w:t>
            </w:r>
          </w:p>
        </w:tc>
        <w:tc>
          <w:tcPr>
            <w:tcW w:w="3345" w:type="dxa"/>
            <w:tcBorders>
              <w:top w:val="single" w:sz="4" w:space="0" w:color="auto"/>
              <w:left w:val="single" w:sz="4" w:space="0" w:color="auto"/>
              <w:bottom w:val="single" w:sz="4" w:space="0" w:color="auto"/>
              <w:right w:val="single" w:sz="4" w:space="0" w:color="auto"/>
            </w:tcBorders>
          </w:tcPr>
          <w:p w:rsidR="00D21A9A" w:rsidRDefault="005C1D54">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rsidR="00D21A9A" w:rsidRDefault="005C1D54">
            <w:r>
              <w:t>Критерии оценки заявок на участие в конкурсе, их содержание и значимость указаны в Приложении 1 к настоящей информационной карте.</w:t>
            </w:r>
          </w:p>
        </w:tc>
      </w:tr>
    </w:tbl>
    <w:p w:rsidR="00D21A9A" w:rsidRDefault="005C1D54">
      <w:pPr>
        <w:keepNext/>
        <w:keepLines/>
        <w:suppressLineNumbers/>
        <w:suppressAutoHyphens/>
        <w:spacing w:after="0" w:line="360" w:lineRule="auto"/>
        <w:jc w:val="right"/>
      </w:pPr>
      <w:r>
        <w:br w:type="page"/>
      </w:r>
      <w:bookmarkEnd w:id="0"/>
      <w:r>
        <w:lastRenderedPageBreak/>
        <w:t>Приложение 1 к «ИНФОРМАЦИОННОЙ КАРТЕ КОНКУРСА»</w:t>
      </w:r>
    </w:p>
    <w:p w:rsidR="00D21A9A" w:rsidRDefault="00D21A9A">
      <w:pPr>
        <w:keepNext/>
        <w:keepLines/>
        <w:suppressLineNumbers/>
        <w:suppressAutoHyphens/>
        <w:spacing w:after="0" w:line="360" w:lineRule="auto"/>
        <w:jc w:val="right"/>
        <w:rPr>
          <w:b/>
          <w:bCs/>
        </w:rPr>
      </w:pPr>
    </w:p>
    <w:p w:rsidR="00D21A9A" w:rsidRDefault="005C1D54">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rsidR="00D21A9A" w:rsidRDefault="00D21A9A">
      <w:pPr>
        <w:spacing w:after="0"/>
        <w:jc w:val="left"/>
        <w:rPr>
          <w:b/>
          <w:bCs/>
          <w:sz w:val="22"/>
          <w:szCs w:val="22"/>
          <w:lang w:eastAsia="en-US"/>
        </w:rPr>
      </w:pPr>
    </w:p>
    <w:p w:rsidR="00D21A9A" w:rsidRDefault="005C1D54">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rsidR="00D21A9A" w:rsidRDefault="005C1D54">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rsidR="00D21A9A" w:rsidRDefault="00D21A9A">
      <w:pPr>
        <w:suppressLineNumbers/>
        <w:suppressAutoHyphens/>
        <w:spacing w:after="0"/>
        <w:jc w:val="left"/>
        <w:outlineLvl w:val="1"/>
        <w:rPr>
          <w:sz w:val="22"/>
          <w:szCs w:val="22"/>
          <w:lang w:eastAsia="en-US"/>
        </w:rPr>
      </w:pPr>
    </w:p>
    <w:p w:rsidR="00D21A9A" w:rsidRDefault="005C1D54">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rsidR="00D21A9A" w:rsidRDefault="005C1D54">
      <w:pPr>
        <w:spacing w:after="0"/>
        <w:ind w:firstLine="567"/>
        <w:rPr>
          <w:color w:val="0D0D0D"/>
          <w:sz w:val="22"/>
          <w:szCs w:val="22"/>
          <w:lang w:eastAsia="en-US"/>
        </w:rPr>
      </w:pPr>
      <w:r>
        <w:rPr>
          <w:color w:val="0D0D0D"/>
          <w:sz w:val="22"/>
          <w:szCs w:val="22"/>
          <w:lang w:eastAsia="en-US"/>
        </w:rPr>
        <w:t>Значимость критерия: 95 %.</w:t>
      </w:r>
    </w:p>
    <w:p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rsidR="00D21A9A" w:rsidRDefault="005C1D54">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rsidR="00D21A9A" w:rsidRDefault="00D21A9A">
      <w:pPr>
        <w:spacing w:after="0"/>
        <w:ind w:firstLine="567"/>
        <w:jc w:val="left"/>
        <w:rPr>
          <w:color w:val="0D0D0D"/>
          <w:sz w:val="22"/>
          <w:szCs w:val="22"/>
          <w:lang w:eastAsia="en-US"/>
        </w:rPr>
      </w:pPr>
    </w:p>
    <w:p w:rsidR="00D21A9A" w:rsidRDefault="005C1D54">
      <w:pPr>
        <w:spacing w:after="0"/>
        <w:ind w:firstLine="567"/>
        <w:rPr>
          <w:b/>
          <w:bCs/>
          <w:sz w:val="22"/>
          <w:szCs w:val="22"/>
        </w:rPr>
      </w:pPr>
      <w:r>
        <w:rPr>
          <w:b/>
          <w:bCs/>
          <w:sz w:val="22"/>
          <w:szCs w:val="22"/>
        </w:rPr>
        <w:t>Порядок оценки заявок по критерию:</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rsidR="00D21A9A" w:rsidRDefault="005C1D54">
      <w:pPr>
        <w:widowControl w:val="0"/>
        <w:autoSpaceDE w:val="0"/>
        <w:autoSpaceDN w:val="0"/>
        <w:adjustRightInd w:val="0"/>
        <w:spacing w:after="0" w:line="276" w:lineRule="auto"/>
        <w:ind w:left="540"/>
        <w:jc w:val="left"/>
        <w:rPr>
          <w:sz w:val="22"/>
          <w:szCs w:val="22"/>
        </w:rPr>
      </w:pPr>
      <w:r>
        <w:rPr>
          <w:sz w:val="22"/>
          <w:szCs w:val="22"/>
        </w:rPr>
        <w:t>по формуле:</w:t>
      </w:r>
    </w:p>
    <w:p w:rsidR="00D21A9A" w:rsidRDefault="005C1D54">
      <w:pPr>
        <w:widowControl w:val="0"/>
        <w:autoSpaceDE w:val="0"/>
        <w:autoSpaceDN w:val="0"/>
        <w:adjustRightInd w:val="0"/>
        <w:ind w:firstLine="698"/>
        <w:jc w:val="center"/>
        <w:rPr>
          <w:sz w:val="22"/>
          <w:szCs w:val="22"/>
        </w:rPr>
      </w:pPr>
      <w:r>
        <w:rPr>
          <w:noProof/>
          <w:sz w:val="22"/>
          <w:szCs w:val="22"/>
        </w:rPr>
        <w:drawing>
          <wp:inline distT="0" distB="0" distL="0" distR="0">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rsidR="00D21A9A" w:rsidRDefault="005C1D54">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rsidR="00D21A9A" w:rsidRDefault="005C1D54">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rsidR="00D21A9A" w:rsidRDefault="005C1D54">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rsidR="00D21A9A" w:rsidRDefault="005C1D54">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21A9A" w:rsidRDefault="00D21A9A">
      <w:pPr>
        <w:widowControl w:val="0"/>
        <w:autoSpaceDE w:val="0"/>
        <w:autoSpaceDN w:val="0"/>
        <w:adjustRightInd w:val="0"/>
        <w:spacing w:after="0" w:line="276" w:lineRule="auto"/>
        <w:ind w:left="567"/>
        <w:jc w:val="left"/>
        <w:outlineLvl w:val="1"/>
        <w:rPr>
          <w:b/>
          <w:bCs/>
          <w:color w:val="0D0D0D"/>
          <w:sz w:val="22"/>
          <w:szCs w:val="22"/>
        </w:rPr>
      </w:pPr>
    </w:p>
    <w:p w:rsidR="00D21A9A" w:rsidRDefault="005C1D54">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rsidR="00D21A9A" w:rsidRDefault="005C1D54">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rsidR="00D21A9A" w:rsidRDefault="005C1D54">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rsidR="00D21A9A" w:rsidRDefault="005C1D54">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w:t>
      </w:r>
      <w:proofErr w:type="gramStart"/>
      <w:r>
        <w:rPr>
          <w:b w:val="0"/>
          <w:bCs w:val="0"/>
          <w:color w:val="0D0D0D"/>
          <w:sz w:val="22"/>
          <w:szCs w:val="22"/>
          <w:lang w:eastAsia="en-US"/>
        </w:rPr>
        <w:t>3</w:t>
      </w:r>
      <w:proofErr w:type="gramEnd"/>
      <w:r>
        <w:rPr>
          <w:b w:val="0"/>
          <w:bCs w:val="0"/>
          <w:color w:val="0D0D0D"/>
          <w:sz w:val="22"/>
          <w:szCs w:val="22"/>
          <w:lang w:eastAsia="en-US"/>
        </w:rPr>
        <w:t xml:space="preserve">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rsidR="00D21A9A" w:rsidRDefault="00D21A9A">
      <w:pPr>
        <w:suppressAutoHyphens/>
        <w:spacing w:after="0" w:line="276" w:lineRule="auto"/>
        <w:ind w:left="567"/>
        <w:jc w:val="left"/>
        <w:rPr>
          <w:b/>
          <w:bCs/>
          <w:color w:val="0D0D0D"/>
          <w:sz w:val="22"/>
          <w:szCs w:val="22"/>
          <w:lang w:eastAsia="en-US"/>
        </w:rPr>
      </w:pPr>
    </w:p>
    <w:p w:rsidR="00D21A9A" w:rsidRDefault="00D21A9A">
      <w:pPr>
        <w:suppressAutoHyphens/>
        <w:spacing w:after="0" w:line="276" w:lineRule="auto"/>
        <w:ind w:left="567"/>
        <w:jc w:val="left"/>
        <w:rPr>
          <w:b/>
          <w:bCs/>
          <w:color w:val="0D0D0D"/>
          <w:sz w:val="22"/>
          <w:szCs w:val="22"/>
          <w:lang w:eastAsia="en-US"/>
        </w:rPr>
      </w:pPr>
    </w:p>
    <w:p w:rsidR="00D21A9A" w:rsidRDefault="005C1D54">
      <w:pPr>
        <w:spacing w:after="0"/>
        <w:ind w:firstLine="567"/>
        <w:rPr>
          <w:b/>
          <w:bCs/>
          <w:sz w:val="22"/>
          <w:szCs w:val="22"/>
        </w:rPr>
      </w:pPr>
      <w:r>
        <w:rPr>
          <w:b/>
          <w:bCs/>
          <w:sz w:val="22"/>
          <w:szCs w:val="22"/>
        </w:rPr>
        <w:t>Порядок оценки заявок по критерию:</w:t>
      </w:r>
    </w:p>
    <w:p w:rsidR="00D21A9A" w:rsidRDefault="00D21A9A">
      <w:pPr>
        <w:widowControl w:val="0"/>
        <w:autoSpaceDE w:val="0"/>
        <w:autoSpaceDN w:val="0"/>
        <w:adjustRightInd w:val="0"/>
        <w:spacing w:after="0" w:line="276" w:lineRule="auto"/>
        <w:ind w:left="567"/>
        <w:jc w:val="left"/>
        <w:rPr>
          <w:sz w:val="22"/>
          <w:szCs w:val="22"/>
        </w:rPr>
      </w:pP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rsidR="00D21A9A" w:rsidRDefault="005C1D54">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rsidR="00D21A9A" w:rsidRDefault="005C1D54">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rsidR="00D21A9A" w:rsidRDefault="00D21A9A">
      <w:pPr>
        <w:suppressAutoHyphens/>
        <w:spacing w:after="0" w:line="276" w:lineRule="auto"/>
        <w:ind w:left="567"/>
        <w:rPr>
          <w:b/>
          <w:bCs/>
          <w:color w:val="0D0D0D"/>
          <w:sz w:val="22"/>
          <w:szCs w:val="22"/>
          <w:lang w:eastAsia="en-US"/>
        </w:rPr>
      </w:pPr>
    </w:p>
    <w:p w:rsidR="00D21A9A" w:rsidRDefault="00D21A9A">
      <w:pPr>
        <w:suppressAutoHyphens/>
        <w:spacing w:after="0" w:line="276" w:lineRule="auto"/>
        <w:ind w:left="567"/>
        <w:rPr>
          <w:b/>
          <w:bCs/>
          <w:color w:val="0D0D0D"/>
          <w:sz w:val="22"/>
          <w:szCs w:val="22"/>
          <w:lang w:eastAsia="en-US"/>
        </w:rPr>
      </w:pPr>
    </w:p>
    <w:p w:rsidR="00D21A9A" w:rsidRDefault="005C1D54">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proofErr w:type="gramStart"/>
      <w:r>
        <w:rPr>
          <w:bCs/>
          <w:color w:val="0D0D0D"/>
          <w:sz w:val="22"/>
          <w:szCs w:val="22"/>
          <w:lang w:val="en-US" w:eastAsia="en-US"/>
        </w:rPr>
        <w:t>i</w:t>
      </w:r>
      <w:proofErr w:type="spellEnd"/>
      <w:r>
        <w:rPr>
          <w:bCs/>
          <w:color w:val="0D0D0D"/>
          <w:sz w:val="22"/>
          <w:szCs w:val="22"/>
          <w:lang w:eastAsia="en-US"/>
        </w:rPr>
        <w:t>)/</w:t>
      </w:r>
      <w:proofErr w:type="gramEnd"/>
      <w:r>
        <w:rPr>
          <w:bCs/>
          <w:color w:val="0D0D0D"/>
          <w:sz w:val="22"/>
          <w:szCs w:val="22"/>
          <w:lang w:eastAsia="en-US"/>
        </w:rPr>
        <w:t>1,5*100</w:t>
      </w:r>
    </w:p>
    <w:p w:rsidR="00D21A9A" w:rsidRDefault="00D21A9A">
      <w:pPr>
        <w:suppressAutoHyphens/>
        <w:spacing w:after="0" w:line="276" w:lineRule="auto"/>
        <w:ind w:left="567"/>
        <w:jc w:val="center"/>
        <w:rPr>
          <w:bCs/>
          <w:color w:val="0D0D0D"/>
          <w:sz w:val="22"/>
          <w:szCs w:val="22"/>
          <w:lang w:eastAsia="en-US"/>
        </w:rPr>
      </w:pPr>
    </w:p>
    <w:p w:rsidR="00D21A9A" w:rsidRDefault="005C1D54">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rsidR="00D21A9A" w:rsidRDefault="00D21A9A">
      <w:pPr>
        <w:suppressAutoHyphens/>
        <w:spacing w:after="0" w:line="276" w:lineRule="auto"/>
        <w:ind w:left="567"/>
        <w:rPr>
          <w:b/>
          <w:bCs/>
          <w:color w:val="0D0D0D"/>
          <w:sz w:val="22"/>
          <w:szCs w:val="22"/>
          <w:lang w:eastAsia="en-US"/>
        </w:rPr>
      </w:pPr>
    </w:p>
    <w:p w:rsidR="00D21A9A" w:rsidRDefault="00D21A9A">
      <w:pPr>
        <w:suppressAutoHyphens/>
        <w:spacing w:after="0" w:line="276" w:lineRule="auto"/>
        <w:ind w:left="567"/>
        <w:rPr>
          <w:b/>
          <w:bCs/>
          <w:color w:val="0D0D0D"/>
          <w:sz w:val="22"/>
          <w:szCs w:val="22"/>
          <w:lang w:eastAsia="en-US"/>
        </w:rPr>
      </w:pPr>
    </w:p>
    <w:p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21A9A" w:rsidRDefault="00D21A9A">
      <w:pPr>
        <w:suppressAutoHyphens/>
        <w:spacing w:after="0" w:line="276" w:lineRule="auto"/>
        <w:ind w:left="567"/>
        <w:rPr>
          <w:b/>
          <w:bCs/>
          <w:color w:val="0D0D0D"/>
          <w:sz w:val="22"/>
          <w:szCs w:val="22"/>
          <w:lang w:eastAsia="en-US"/>
        </w:rPr>
      </w:pPr>
    </w:p>
    <w:p w:rsidR="00D21A9A" w:rsidRDefault="005C1D54">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rsidR="00D21A9A" w:rsidRDefault="005C1D54">
      <w:pPr>
        <w:widowControl w:val="0"/>
        <w:tabs>
          <w:tab w:val="left" w:pos="1701"/>
        </w:tabs>
        <w:spacing w:after="0"/>
      </w:pPr>
      <w:r>
        <w:t>Победителем признается участник конкурса, заявке которого присвоен наибольший итоговый рейтинг.</w:t>
      </w: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D21A9A">
      <w:pPr>
        <w:widowControl w:val="0"/>
        <w:tabs>
          <w:tab w:val="left" w:pos="1701"/>
        </w:tabs>
        <w:spacing w:after="0"/>
      </w:pPr>
    </w:p>
    <w:p w:rsidR="00D21A9A" w:rsidRDefault="005C1D54">
      <w:pPr>
        <w:widowControl w:val="0"/>
        <w:tabs>
          <w:tab w:val="left" w:pos="1701"/>
        </w:tabs>
        <w:spacing w:after="0"/>
        <w:jc w:val="right"/>
      </w:pPr>
      <w:r>
        <w:t>Приложение 2 к «ИНФОРМАЦИОННОЙ КАРТЕ КОНКУРСА»</w:t>
      </w:r>
    </w:p>
    <w:p w:rsidR="00D21A9A" w:rsidRDefault="00D21A9A">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21A9A">
        <w:tc>
          <w:tcPr>
            <w:tcW w:w="6166" w:type="dxa"/>
          </w:tcPr>
          <w:p w:rsidR="00D21A9A" w:rsidRDefault="00D21A9A">
            <w:pPr>
              <w:jc w:val="center"/>
            </w:pPr>
          </w:p>
          <w:p w:rsidR="00D21A9A" w:rsidRDefault="00D21A9A">
            <w:pPr>
              <w:jc w:val="center"/>
            </w:pPr>
          </w:p>
          <w:p w:rsidR="00D21A9A" w:rsidRDefault="00D21A9A">
            <w:pPr>
              <w:overflowPunct w:val="0"/>
              <w:autoSpaceDE w:val="0"/>
              <w:autoSpaceDN w:val="0"/>
              <w:adjustRightInd w:val="0"/>
              <w:jc w:val="center"/>
            </w:pPr>
          </w:p>
        </w:tc>
        <w:tc>
          <w:tcPr>
            <w:tcW w:w="4747" w:type="dxa"/>
          </w:tcPr>
          <w:p w:rsidR="00D21A9A" w:rsidRDefault="005C1D54">
            <w:pPr>
              <w:rPr>
                <w:b/>
              </w:rPr>
            </w:pPr>
            <w:r>
              <w:rPr>
                <w:b/>
              </w:rPr>
              <w:t xml:space="preserve">Организатору торгов от  </w:t>
            </w:r>
          </w:p>
          <w:p w:rsidR="00D21A9A" w:rsidRDefault="005C1D54">
            <w:pPr>
              <w:rPr>
                <w:b/>
              </w:rPr>
            </w:pPr>
            <w:r>
              <w:rPr>
                <w:b/>
              </w:rPr>
              <w:t>_______________________</w:t>
            </w:r>
          </w:p>
          <w:p w:rsidR="00D21A9A" w:rsidRDefault="005C1D54">
            <w:r>
              <w:t xml:space="preserve"> Ф.И.О. физического лица или </w:t>
            </w:r>
          </w:p>
          <w:p w:rsidR="00D21A9A" w:rsidRDefault="005C1D54">
            <w:r>
              <w:t xml:space="preserve"> Ф.И.О. генерального директора</w:t>
            </w:r>
          </w:p>
          <w:p w:rsidR="00D21A9A" w:rsidRDefault="005C1D54">
            <w:r>
              <w:t xml:space="preserve"> (или представителя организации)</w:t>
            </w:r>
          </w:p>
          <w:p w:rsidR="00D21A9A" w:rsidRDefault="005C1D54">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rsidR="00D21A9A" w:rsidRDefault="00D21A9A"/>
    <w:p w:rsidR="00D21A9A" w:rsidRDefault="00D21A9A"/>
    <w:p w:rsidR="00D21A9A" w:rsidRDefault="005C1D54">
      <w:pPr>
        <w:spacing w:line="360" w:lineRule="auto"/>
        <w:ind w:firstLine="709"/>
      </w:pPr>
      <w:r>
        <w:t>Прошу оформить «смотровое письмо» для осмотра помещения, выставленного на аукцион________________________________</w:t>
      </w:r>
    </w:p>
    <w:p w:rsidR="00D21A9A" w:rsidRDefault="005C1D54">
      <w:pPr>
        <w:spacing w:line="360" w:lineRule="auto"/>
      </w:pPr>
      <w:r>
        <w:t>(</w:t>
      </w:r>
      <w:r>
        <w:rPr>
          <w:b/>
        </w:rPr>
        <w:t>дата проведения аукциона</w:t>
      </w:r>
      <w:r>
        <w:t>)</w:t>
      </w:r>
    </w:p>
    <w:p w:rsidR="00D21A9A" w:rsidRDefault="005C1D54">
      <w:r>
        <w:t>по адресу:</w:t>
      </w:r>
    </w:p>
    <w:p w:rsidR="00D21A9A" w:rsidRDefault="00D21A9A"/>
    <w:p w:rsidR="00D21A9A" w:rsidRDefault="005C1D54">
      <w:pPr>
        <w:overflowPunct w:val="0"/>
        <w:autoSpaceDE w:val="0"/>
        <w:autoSpaceDN w:val="0"/>
        <w:adjustRightInd w:val="0"/>
        <w:spacing w:line="360" w:lineRule="auto"/>
      </w:pPr>
      <w:r>
        <w:t>1) ____________, ул. _______________________, д. __, корп. __,</w:t>
      </w:r>
    </w:p>
    <w:p w:rsidR="00D21A9A" w:rsidRDefault="005C1D54">
      <w:pPr>
        <w:overflowPunct w:val="0"/>
        <w:autoSpaceDE w:val="0"/>
        <w:autoSpaceDN w:val="0"/>
        <w:adjustRightInd w:val="0"/>
        <w:spacing w:line="360" w:lineRule="auto"/>
      </w:pPr>
      <w:r>
        <w:t>общей площадью _________</w:t>
      </w:r>
      <w:proofErr w:type="spellStart"/>
      <w:r>
        <w:t>кв.м</w:t>
      </w:r>
      <w:proofErr w:type="spellEnd"/>
      <w:r>
        <w:t>;</w:t>
      </w:r>
    </w:p>
    <w:p w:rsidR="00D21A9A" w:rsidRDefault="00D21A9A">
      <w:pPr>
        <w:overflowPunct w:val="0"/>
        <w:autoSpaceDE w:val="0"/>
        <w:autoSpaceDN w:val="0"/>
        <w:adjustRightInd w:val="0"/>
        <w:spacing w:line="360" w:lineRule="auto"/>
      </w:pPr>
    </w:p>
    <w:p w:rsidR="00D21A9A" w:rsidRDefault="00D21A9A"/>
    <w:p w:rsidR="00D21A9A" w:rsidRDefault="005C1D54">
      <w:r>
        <w:t>Копия паспорта лица, производящего осмотр помещения прилагается*.</w:t>
      </w:r>
    </w:p>
    <w:p w:rsidR="00D21A9A" w:rsidRDefault="00D21A9A"/>
    <w:p w:rsidR="00D21A9A" w:rsidRDefault="005C1D54">
      <w:proofErr w:type="gramStart"/>
      <w:r>
        <w:t>Подпись  _</w:t>
      </w:r>
      <w:proofErr w:type="gramEnd"/>
      <w:r>
        <w:t xml:space="preserve">_______________________                Ф.И.О. </w:t>
      </w:r>
      <w:r>
        <w:rPr>
          <w:b/>
        </w:rPr>
        <w:t>/                              /</w:t>
      </w:r>
    </w:p>
    <w:p w:rsidR="00D21A9A" w:rsidRDefault="00D21A9A">
      <w:pPr>
        <w:autoSpaceDE w:val="0"/>
        <w:autoSpaceDN w:val="0"/>
        <w:adjustRightInd w:val="0"/>
        <w:rPr>
          <w:b/>
        </w:rPr>
      </w:pPr>
    </w:p>
    <w:p w:rsidR="00D21A9A" w:rsidRDefault="005C1D54">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rsidR="00D21A9A" w:rsidRDefault="00D21A9A">
      <w:pPr>
        <w:autoSpaceDE w:val="0"/>
        <w:autoSpaceDN w:val="0"/>
        <w:adjustRightInd w:val="0"/>
        <w:rPr>
          <w:b/>
        </w:rPr>
      </w:pPr>
    </w:p>
    <w:p w:rsidR="00D21A9A" w:rsidRDefault="00D21A9A">
      <w:pPr>
        <w:autoSpaceDE w:val="0"/>
        <w:autoSpaceDN w:val="0"/>
        <w:adjustRightInd w:val="0"/>
        <w:rPr>
          <w:b/>
        </w:rPr>
      </w:pPr>
    </w:p>
    <w:p w:rsidR="00D21A9A" w:rsidRDefault="005C1D54">
      <w:r>
        <w:t>* копия паспорта необходима для указания паспортных данных в смотровом письме.</w:t>
      </w:r>
    </w:p>
    <w:p w:rsidR="00D21A9A" w:rsidRDefault="005C1D54">
      <w:r>
        <w:t>** обязательно указать действующие контактные телефоны и адрес электронной почты.</w:t>
      </w:r>
    </w:p>
    <w:p w:rsidR="00D21A9A" w:rsidRDefault="005C1D54">
      <w:pPr>
        <w:pStyle w:val="ConsPlusNormal"/>
        <w:ind w:firstLine="0"/>
        <w:outlineLvl w:val="0"/>
        <w:rPr>
          <w:rFonts w:ascii="Times New Roman" w:hAnsi="Times New Roman" w:cs="Times New Roman"/>
        </w:rPr>
      </w:pPr>
      <w:r>
        <w:br w:type="page"/>
      </w:r>
      <w:bookmarkStart w:id="9" w:name="_Toc166101215"/>
      <w:bookmarkStart w:id="10" w:name="_Ref166101291"/>
      <w:bookmarkStart w:id="11" w:name="_Ref166101288"/>
      <w:bookmarkStart w:id="12" w:name="_Ref166158276"/>
      <w:bookmarkStart w:id="13" w:name="_Ref166158279"/>
      <w:bookmarkStart w:id="14" w:name="_Ref166329210"/>
      <w:bookmarkStart w:id="15" w:name="_Ref166329217"/>
      <w:bookmarkStart w:id="16" w:name="_Ref166329212"/>
      <w:bookmarkStart w:id="17"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Pr>
          <w:rStyle w:val="16"/>
          <w:rFonts w:ascii="Times New Roman" w:hAnsi="Times New Roman" w:cs="Times New Roman"/>
          <w:b w:val="0"/>
          <w:bCs w:val="0"/>
          <w:sz w:val="24"/>
          <w:szCs w:val="24"/>
        </w:rPr>
        <w:t>КОНКУРСА</w:t>
      </w:r>
    </w:p>
    <w:p w:rsidR="00D21A9A" w:rsidRDefault="00D21A9A">
      <w:pPr>
        <w:keepNext/>
        <w:keepLines/>
        <w:spacing w:after="0"/>
      </w:pPr>
    </w:p>
    <w:p w:rsidR="00D21A9A" w:rsidRDefault="005C1D54">
      <w:pPr>
        <w:pStyle w:val="11"/>
        <w:keepLines/>
        <w:tabs>
          <w:tab w:val="clear" w:pos="432"/>
        </w:tabs>
        <w:spacing w:before="0" w:after="0"/>
        <w:ind w:left="0" w:firstLine="0"/>
        <w:rPr>
          <w:sz w:val="24"/>
          <w:szCs w:val="24"/>
        </w:rPr>
      </w:pPr>
      <w:bookmarkStart w:id="18" w:name="_Ref166329160"/>
      <w:bookmarkStart w:id="19" w:name="_Ref166329169"/>
      <w:bookmarkStart w:id="20" w:name="_Toc127334282"/>
      <w:bookmarkStart w:id="21" w:name="_Ref166487244"/>
      <w:bookmarkStart w:id="22" w:name="_Ref166487238"/>
      <w:bookmarkStart w:id="23" w:name="_Toc171230700"/>
      <w:bookmarkStart w:id="24" w:name="_Ref166487316"/>
      <w:r>
        <w:rPr>
          <w:sz w:val="24"/>
          <w:szCs w:val="24"/>
        </w:rPr>
        <w:t>Форма 1. ОПИСЬ ДОКУМЕНТОВ</w:t>
      </w:r>
      <w:bookmarkEnd w:id="18"/>
      <w:bookmarkEnd w:id="19"/>
      <w:bookmarkEnd w:id="20"/>
      <w:bookmarkEnd w:id="21"/>
      <w:bookmarkEnd w:id="22"/>
      <w:bookmarkEnd w:id="23"/>
      <w:bookmarkEnd w:id="24"/>
    </w:p>
    <w:p w:rsidR="00D21A9A" w:rsidRDefault="00D21A9A">
      <w:pPr>
        <w:keepNext/>
        <w:keepLines/>
        <w:spacing w:after="0"/>
      </w:pPr>
    </w:p>
    <w:p w:rsidR="00D21A9A" w:rsidRDefault="005C1D54">
      <w:pPr>
        <w:keepNext/>
        <w:keepLines/>
        <w:spacing w:after="0"/>
        <w:jc w:val="center"/>
        <w:rPr>
          <w:b/>
          <w:bCs/>
        </w:rPr>
      </w:pPr>
      <w:bookmarkStart w:id="25" w:name="_Ref166329536"/>
      <w:bookmarkStart w:id="26" w:name="_Toc171230701"/>
      <w:bookmarkStart w:id="27" w:name="_Toc127334286"/>
      <w:bookmarkStart w:id="28" w:name="_Toc121292706"/>
      <w:r>
        <w:rPr>
          <w:b/>
          <w:bCs/>
        </w:rPr>
        <w:t>ОПИСЬ ДОКУМЕНТОВ,</w:t>
      </w:r>
    </w:p>
    <w:p w:rsidR="00D21A9A" w:rsidRDefault="00D21A9A">
      <w:pPr>
        <w:keepNext/>
        <w:keepLines/>
        <w:spacing w:after="0"/>
        <w:jc w:val="center"/>
        <w:rPr>
          <w:b/>
          <w:bCs/>
        </w:rPr>
      </w:pPr>
    </w:p>
    <w:p w:rsidR="00D21A9A" w:rsidRDefault="005C1D54">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rsidR="00D21A9A" w:rsidRDefault="005C1D54">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rsidR="00D21A9A" w:rsidRDefault="00D21A9A">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21A9A">
        <w:trPr>
          <w:tblHeader/>
        </w:trPr>
        <w:tc>
          <w:tcPr>
            <w:tcW w:w="851" w:type="dxa"/>
            <w:shd w:val="clear" w:color="000000" w:fill="auto"/>
            <w:vAlign w:val="center"/>
          </w:tcPr>
          <w:p w:rsidR="00D21A9A" w:rsidRDefault="005C1D54">
            <w:pPr>
              <w:keepNext/>
              <w:keepLines/>
              <w:spacing w:after="0"/>
              <w:jc w:val="center"/>
              <w:rPr>
                <w:b/>
                <w:bCs/>
              </w:rPr>
            </w:pPr>
            <w:r>
              <w:rPr>
                <w:b/>
                <w:bCs/>
              </w:rPr>
              <w:t>№ п\п</w:t>
            </w:r>
          </w:p>
        </w:tc>
        <w:tc>
          <w:tcPr>
            <w:tcW w:w="6169" w:type="dxa"/>
            <w:shd w:val="clear" w:color="000000" w:fill="auto"/>
            <w:vAlign w:val="center"/>
          </w:tcPr>
          <w:p w:rsidR="00D21A9A" w:rsidRDefault="005C1D54">
            <w:pPr>
              <w:keepNext/>
              <w:keepLines/>
              <w:spacing w:after="0"/>
              <w:jc w:val="center"/>
              <w:rPr>
                <w:b/>
                <w:bCs/>
              </w:rPr>
            </w:pPr>
            <w:r>
              <w:rPr>
                <w:b/>
                <w:bCs/>
              </w:rPr>
              <w:t>Наименование документов</w:t>
            </w:r>
          </w:p>
        </w:tc>
        <w:tc>
          <w:tcPr>
            <w:tcW w:w="1440" w:type="dxa"/>
            <w:shd w:val="clear" w:color="000000" w:fill="auto"/>
          </w:tcPr>
          <w:p w:rsidR="00D21A9A" w:rsidRDefault="005C1D54">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rsidR="00D21A9A" w:rsidRDefault="005C1D54">
            <w:pPr>
              <w:keepNext/>
              <w:keepLines/>
              <w:spacing w:after="0"/>
              <w:jc w:val="center"/>
              <w:rPr>
                <w:b/>
                <w:bCs/>
              </w:rPr>
            </w:pPr>
            <w:r>
              <w:rPr>
                <w:b/>
                <w:bCs/>
              </w:rPr>
              <w:t>Количество листов</w:t>
            </w:r>
          </w:p>
        </w:tc>
      </w:tr>
      <w:tr w:rsidR="00D21A9A">
        <w:tc>
          <w:tcPr>
            <w:tcW w:w="851" w:type="dxa"/>
          </w:tcPr>
          <w:p w:rsidR="00D21A9A" w:rsidRDefault="005C1D54">
            <w:pPr>
              <w:keepNext/>
              <w:keepLines/>
              <w:spacing w:after="0"/>
              <w:jc w:val="center"/>
            </w:pPr>
            <w:r>
              <w:t>1</w:t>
            </w:r>
          </w:p>
        </w:tc>
        <w:tc>
          <w:tcPr>
            <w:tcW w:w="6169" w:type="dxa"/>
          </w:tcPr>
          <w:p w:rsidR="00D21A9A" w:rsidRDefault="005C1D54">
            <w:pPr>
              <w:keepNext/>
              <w:keepLines/>
              <w:spacing w:after="0"/>
            </w:pPr>
            <w:r>
              <w:t>Опись документов, входящих в состав заявки (форма №1)</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rPr>
          <w:trHeight w:val="389"/>
        </w:trPr>
        <w:tc>
          <w:tcPr>
            <w:tcW w:w="851" w:type="dxa"/>
          </w:tcPr>
          <w:p w:rsidR="00D21A9A" w:rsidRDefault="00D21A9A">
            <w:pPr>
              <w:keepNext/>
              <w:keepLines/>
              <w:spacing w:after="0"/>
              <w:jc w:val="center"/>
            </w:pPr>
          </w:p>
          <w:p w:rsidR="00D21A9A" w:rsidRDefault="005C1D54">
            <w:pPr>
              <w:keepNext/>
              <w:keepLines/>
              <w:spacing w:after="0"/>
              <w:jc w:val="center"/>
            </w:pPr>
            <w:r>
              <w:t>2.</w:t>
            </w:r>
          </w:p>
        </w:tc>
        <w:tc>
          <w:tcPr>
            <w:tcW w:w="6169" w:type="dxa"/>
          </w:tcPr>
          <w:p w:rsidR="00D21A9A" w:rsidRDefault="005C1D54">
            <w:pPr>
              <w:keepNext/>
              <w:keepLines/>
              <w:spacing w:after="0"/>
            </w:pPr>
            <w:r>
              <w:t xml:space="preserve">Согласие на участие </w:t>
            </w:r>
            <w:proofErr w:type="gramStart"/>
            <w:r>
              <w:t>в конкурсе</w:t>
            </w:r>
            <w:proofErr w:type="gramEnd"/>
            <w:r>
              <w:t xml:space="preserve"> и информация об участнике конкурса (форма №2)</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D21A9A">
            <w:pPr>
              <w:keepNext/>
              <w:keepLines/>
              <w:spacing w:after="0"/>
              <w:jc w:val="center"/>
            </w:pPr>
          </w:p>
          <w:p w:rsidR="00D21A9A" w:rsidRDefault="005C1D54">
            <w:pPr>
              <w:keepNext/>
              <w:keepLines/>
              <w:spacing w:after="0"/>
              <w:jc w:val="center"/>
            </w:pPr>
            <w:r>
              <w:t>3</w:t>
            </w:r>
          </w:p>
        </w:tc>
        <w:tc>
          <w:tcPr>
            <w:tcW w:w="6169" w:type="dxa"/>
          </w:tcPr>
          <w:p w:rsidR="00D21A9A" w:rsidRDefault="005C1D54">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4</w:t>
            </w:r>
          </w:p>
        </w:tc>
        <w:tc>
          <w:tcPr>
            <w:tcW w:w="6169" w:type="dxa"/>
          </w:tcPr>
          <w:p w:rsidR="00D21A9A" w:rsidRDefault="005C1D54">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5</w:t>
            </w:r>
          </w:p>
        </w:tc>
        <w:tc>
          <w:tcPr>
            <w:tcW w:w="6169" w:type="dxa"/>
          </w:tcPr>
          <w:p w:rsidR="00D21A9A" w:rsidRDefault="005C1D54">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6.1</w:t>
            </w:r>
          </w:p>
        </w:tc>
        <w:tc>
          <w:tcPr>
            <w:tcW w:w="6169" w:type="dxa"/>
          </w:tcPr>
          <w:p w:rsidR="00D21A9A" w:rsidRDefault="005C1D54">
            <w:pPr>
              <w:keepNext/>
              <w:keepLines/>
              <w:spacing w:after="0"/>
            </w:pPr>
            <w:r>
              <w:t>Копии учредительных документов с изменениями</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6.2</w:t>
            </w:r>
          </w:p>
        </w:tc>
        <w:tc>
          <w:tcPr>
            <w:tcW w:w="6169" w:type="dxa"/>
          </w:tcPr>
          <w:p w:rsidR="00D21A9A" w:rsidRDefault="005C1D54">
            <w:pPr>
              <w:keepNext/>
              <w:keepLines/>
              <w:spacing w:after="0"/>
            </w:pPr>
            <w:r>
              <w:t>Копия документа, удостоверяющего личность</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7</w:t>
            </w:r>
          </w:p>
        </w:tc>
        <w:tc>
          <w:tcPr>
            <w:tcW w:w="6169" w:type="dxa"/>
          </w:tcPr>
          <w:p w:rsidR="00D21A9A" w:rsidRDefault="005C1D54">
            <w:pPr>
              <w:keepNext/>
              <w:keepLines/>
              <w:spacing w:after="0"/>
            </w:pPr>
            <w:r>
              <w:t>Копия свидетельства о регистрации изменений в учредительных документах</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8</w:t>
            </w:r>
          </w:p>
        </w:tc>
        <w:tc>
          <w:tcPr>
            <w:tcW w:w="6169" w:type="dxa"/>
          </w:tcPr>
          <w:p w:rsidR="00D21A9A" w:rsidRDefault="005C1D54">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9</w:t>
            </w:r>
          </w:p>
        </w:tc>
        <w:tc>
          <w:tcPr>
            <w:tcW w:w="6169" w:type="dxa"/>
          </w:tcPr>
          <w:p w:rsidR="00D21A9A" w:rsidRDefault="005C1D54">
            <w:pPr>
              <w:keepNext/>
              <w:keepLines/>
              <w:spacing w:after="0"/>
            </w:pPr>
            <w:r>
              <w:t>Копия документа о присвоении ИНН</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10</w:t>
            </w:r>
          </w:p>
        </w:tc>
        <w:tc>
          <w:tcPr>
            <w:tcW w:w="6169" w:type="dxa"/>
          </w:tcPr>
          <w:p w:rsidR="00D21A9A" w:rsidRDefault="005C1D54">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11</w:t>
            </w:r>
          </w:p>
        </w:tc>
        <w:tc>
          <w:tcPr>
            <w:tcW w:w="6169" w:type="dxa"/>
          </w:tcPr>
          <w:p w:rsidR="00D21A9A" w:rsidRDefault="005C1D54">
            <w:pPr>
              <w:keepNext/>
              <w:keepLines/>
              <w:spacing w:after="0"/>
            </w:pPr>
            <w:r>
              <w:t>Решение органа управления о заключении договора аренды</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5C1D54">
            <w:pPr>
              <w:keepNext/>
              <w:keepLines/>
              <w:spacing w:after="0"/>
              <w:jc w:val="center"/>
            </w:pPr>
            <w:r>
              <w:t>…</w:t>
            </w:r>
          </w:p>
        </w:tc>
        <w:tc>
          <w:tcPr>
            <w:tcW w:w="6169" w:type="dxa"/>
          </w:tcPr>
          <w:p w:rsidR="00D21A9A" w:rsidRDefault="005C1D54">
            <w:pPr>
              <w:keepNext/>
              <w:keepLines/>
              <w:spacing w:after="0"/>
            </w:pPr>
            <w:r>
              <w:t>……</w:t>
            </w:r>
          </w:p>
        </w:tc>
        <w:tc>
          <w:tcPr>
            <w:tcW w:w="1440" w:type="dxa"/>
          </w:tcPr>
          <w:p w:rsidR="00D21A9A" w:rsidRDefault="00D21A9A">
            <w:pPr>
              <w:keepNext/>
              <w:keepLines/>
              <w:spacing w:after="0"/>
            </w:pPr>
          </w:p>
        </w:tc>
        <w:tc>
          <w:tcPr>
            <w:tcW w:w="1746" w:type="dxa"/>
          </w:tcPr>
          <w:p w:rsidR="00D21A9A" w:rsidRDefault="00D21A9A">
            <w:pPr>
              <w:keepNext/>
              <w:keepLines/>
              <w:spacing w:after="0"/>
            </w:pPr>
          </w:p>
        </w:tc>
      </w:tr>
      <w:tr w:rsidR="00D21A9A">
        <w:tc>
          <w:tcPr>
            <w:tcW w:w="851" w:type="dxa"/>
          </w:tcPr>
          <w:p w:rsidR="00D21A9A" w:rsidRDefault="00D21A9A">
            <w:pPr>
              <w:keepNext/>
              <w:keepLines/>
              <w:spacing w:after="0"/>
              <w:ind w:left="360"/>
              <w:jc w:val="center"/>
            </w:pPr>
          </w:p>
        </w:tc>
        <w:tc>
          <w:tcPr>
            <w:tcW w:w="7609" w:type="dxa"/>
            <w:gridSpan w:val="2"/>
          </w:tcPr>
          <w:p w:rsidR="00D21A9A" w:rsidRDefault="00D21A9A">
            <w:pPr>
              <w:keepNext/>
              <w:keepLines/>
              <w:spacing w:after="0"/>
              <w:jc w:val="left"/>
              <w:rPr>
                <w:b/>
                <w:bCs/>
              </w:rPr>
            </w:pPr>
          </w:p>
          <w:p w:rsidR="00D21A9A" w:rsidRDefault="005C1D54">
            <w:pPr>
              <w:keepNext/>
              <w:keepLines/>
              <w:spacing w:after="0"/>
              <w:jc w:val="left"/>
              <w:rPr>
                <w:b/>
                <w:bCs/>
              </w:rPr>
            </w:pPr>
            <w:r>
              <w:rPr>
                <w:b/>
                <w:bCs/>
              </w:rPr>
              <w:t>ВСЕГО листов:</w:t>
            </w:r>
          </w:p>
          <w:p w:rsidR="00D21A9A" w:rsidRDefault="00D21A9A">
            <w:pPr>
              <w:keepNext/>
              <w:keepLines/>
              <w:spacing w:after="0"/>
              <w:jc w:val="left"/>
            </w:pPr>
          </w:p>
        </w:tc>
        <w:tc>
          <w:tcPr>
            <w:tcW w:w="1746" w:type="dxa"/>
          </w:tcPr>
          <w:p w:rsidR="00D21A9A" w:rsidRDefault="00D21A9A">
            <w:pPr>
              <w:keepNext/>
              <w:keepLines/>
              <w:spacing w:after="0"/>
            </w:pPr>
          </w:p>
        </w:tc>
      </w:tr>
    </w:tbl>
    <w:p w:rsidR="00D21A9A" w:rsidRDefault="00D21A9A">
      <w:pPr>
        <w:keepNext/>
        <w:keepLines/>
        <w:spacing w:after="0"/>
        <w:ind w:left="720"/>
        <w:rPr>
          <w:b/>
          <w:bCs/>
        </w:rPr>
      </w:pPr>
    </w:p>
    <w:p w:rsidR="00D21A9A" w:rsidRDefault="00D21A9A">
      <w:pPr>
        <w:keepNext/>
        <w:keepLines/>
        <w:spacing w:after="0"/>
        <w:ind w:left="720"/>
        <w:rPr>
          <w:b/>
          <w:bCs/>
        </w:rPr>
      </w:pPr>
    </w:p>
    <w:p w:rsidR="00D21A9A" w:rsidRDefault="005C1D54">
      <w:pPr>
        <w:keepNext/>
        <w:keepLines/>
        <w:spacing w:after="0"/>
        <w:rPr>
          <w:b/>
          <w:bCs/>
        </w:rPr>
      </w:pPr>
      <w:r>
        <w:rPr>
          <w:b/>
          <w:bCs/>
        </w:rPr>
        <w:t>Руководитель участника конкурса</w:t>
      </w:r>
    </w:p>
    <w:p w:rsidR="00D21A9A" w:rsidRDefault="005C1D54">
      <w:pPr>
        <w:keepNext/>
        <w:keepLines/>
        <w:spacing w:after="0"/>
      </w:pPr>
      <w:r>
        <w:t xml:space="preserve">(уполномоченный представитель, </w:t>
      </w:r>
    </w:p>
    <w:p w:rsidR="00D21A9A" w:rsidRDefault="005C1D54">
      <w:pPr>
        <w:keepNext/>
        <w:keepLines/>
        <w:spacing w:after="0"/>
      </w:pPr>
      <w:r>
        <w:t xml:space="preserve">Участник конкурса) </w:t>
      </w:r>
      <w:r>
        <w:tab/>
      </w:r>
      <w:r>
        <w:tab/>
      </w:r>
      <w:r>
        <w:tab/>
      </w:r>
      <w:r>
        <w:tab/>
        <w:t xml:space="preserve">          ________________</w:t>
      </w:r>
      <w:proofErr w:type="gramStart"/>
      <w:r>
        <w:t>_  (</w:t>
      </w:r>
      <w:proofErr w:type="gramEnd"/>
      <w:r>
        <w:t>Ф.И.О.)</w:t>
      </w:r>
    </w:p>
    <w:p w:rsidR="00D21A9A" w:rsidRDefault="005C1D54">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p w:rsidR="00D21A9A" w:rsidRDefault="00D21A9A">
      <w:pPr>
        <w:keepNext/>
        <w:keepLines/>
        <w:spacing w:after="0"/>
        <w:rPr>
          <w:b/>
          <w:bCs/>
          <w:vertAlign w:val="superscript"/>
        </w:rPr>
      </w:pPr>
    </w:p>
    <w:bookmarkEnd w:id="25"/>
    <w:bookmarkEnd w:id="26"/>
    <w:p w:rsidR="00D21A9A" w:rsidRDefault="00D21A9A">
      <w:pPr>
        <w:widowControl w:val="0"/>
        <w:spacing w:after="0"/>
      </w:pPr>
    </w:p>
    <w:p w:rsidR="00D21A9A" w:rsidRDefault="00D21A9A">
      <w:pPr>
        <w:widowControl w:val="0"/>
        <w:spacing w:after="0"/>
      </w:pPr>
    </w:p>
    <w:p w:rsidR="00D21A9A" w:rsidRDefault="00D21A9A">
      <w:pPr>
        <w:widowControl w:val="0"/>
        <w:spacing w:after="0"/>
      </w:pPr>
    </w:p>
    <w:p w:rsidR="00D21A9A" w:rsidRDefault="005C1D54">
      <w:pPr>
        <w:pStyle w:val="11"/>
        <w:keepNext w:val="0"/>
        <w:widowControl w:val="0"/>
        <w:tabs>
          <w:tab w:val="clear" w:pos="432"/>
          <w:tab w:val="left" w:pos="1931"/>
        </w:tabs>
        <w:spacing w:before="0" w:after="0"/>
        <w:ind w:left="851" w:firstLine="0"/>
        <w:rPr>
          <w:sz w:val="24"/>
          <w:szCs w:val="24"/>
        </w:rPr>
      </w:pPr>
      <w:r>
        <w:rPr>
          <w:sz w:val="24"/>
          <w:szCs w:val="24"/>
        </w:rPr>
        <w:lastRenderedPageBreak/>
        <w:t xml:space="preserve">Форма 2. СОГЛАСИЕ НА УЧАСТИЕ </w:t>
      </w:r>
      <w:proofErr w:type="gramStart"/>
      <w:r>
        <w:rPr>
          <w:sz w:val="24"/>
          <w:szCs w:val="24"/>
        </w:rPr>
        <w:t>В КОНКУРСЕ</w:t>
      </w:r>
      <w:proofErr w:type="gramEnd"/>
      <w:r>
        <w:rPr>
          <w:sz w:val="24"/>
          <w:szCs w:val="24"/>
        </w:rPr>
        <w:t xml:space="preserve"> И ИНФОРМАЦИЯ ОБ УЧАСТНИКЕ КОНКУРСА</w:t>
      </w:r>
    </w:p>
    <w:p w:rsidR="00D21A9A" w:rsidRDefault="00D21A9A">
      <w:pPr>
        <w:widowControl w:val="0"/>
        <w:spacing w:after="0"/>
        <w:jc w:val="center"/>
        <w:rPr>
          <w:i/>
          <w:iCs/>
        </w:rPr>
      </w:pPr>
    </w:p>
    <w:p w:rsidR="00D21A9A" w:rsidRDefault="005C1D54">
      <w:pPr>
        <w:widowControl w:val="0"/>
        <w:spacing w:after="0"/>
        <w:jc w:val="center"/>
        <w:rPr>
          <w:i/>
          <w:iCs/>
        </w:rPr>
      </w:pPr>
      <w:r>
        <w:rPr>
          <w:i/>
          <w:iCs/>
        </w:rPr>
        <w:t>На бланке участника конкурса</w:t>
      </w:r>
    </w:p>
    <w:p w:rsidR="00D21A9A" w:rsidRDefault="005C1D54">
      <w:pPr>
        <w:widowControl w:val="0"/>
        <w:spacing w:after="0"/>
        <w:jc w:val="center"/>
        <w:rPr>
          <w:i/>
          <w:iCs/>
        </w:rPr>
      </w:pPr>
      <w:r>
        <w:rPr>
          <w:i/>
          <w:iCs/>
        </w:rPr>
        <w:t>(по возможности)</w:t>
      </w:r>
    </w:p>
    <w:p w:rsidR="00D21A9A" w:rsidRDefault="00D21A9A">
      <w:pPr>
        <w:widowControl w:val="0"/>
        <w:spacing w:after="0"/>
        <w:jc w:val="center"/>
        <w:rPr>
          <w:i/>
          <w:iCs/>
        </w:rPr>
      </w:pPr>
    </w:p>
    <w:p w:rsidR="00D21A9A" w:rsidRDefault="005C1D54">
      <w:pPr>
        <w:widowControl w:val="0"/>
        <w:spacing w:after="0"/>
      </w:pPr>
      <w:r>
        <w:t>Дата, исх. номер</w:t>
      </w:r>
    </w:p>
    <w:p w:rsidR="00D21A9A" w:rsidRDefault="005C1D54">
      <w:pPr>
        <w:widowControl w:val="0"/>
        <w:spacing w:after="0"/>
        <w:ind w:left="6096"/>
        <w:jc w:val="left"/>
      </w:pPr>
      <w:r>
        <w:rPr>
          <w:rStyle w:val="afffd"/>
        </w:rPr>
        <w:t>В АО Раменский Приборостроительный Завод</w:t>
      </w:r>
    </w:p>
    <w:p w:rsidR="00D21A9A" w:rsidRDefault="00D21A9A">
      <w:pPr>
        <w:pStyle w:val="36"/>
        <w:keepNext w:val="0"/>
        <w:keepLines w:val="0"/>
        <w:suppressLineNumbers w:val="0"/>
        <w:suppressAutoHyphens w:val="0"/>
        <w:spacing w:before="0" w:after="0"/>
        <w:jc w:val="center"/>
        <w:rPr>
          <w:i w:val="0"/>
          <w:iCs w:val="0"/>
          <w:sz w:val="24"/>
          <w:szCs w:val="24"/>
        </w:rPr>
      </w:pPr>
    </w:p>
    <w:p w:rsidR="00D21A9A" w:rsidRDefault="005C1D54">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rsidR="00D21A9A" w:rsidRDefault="00D21A9A">
      <w:pPr>
        <w:pStyle w:val="36"/>
        <w:keepNext w:val="0"/>
        <w:keepLines w:val="0"/>
        <w:suppressLineNumbers w:val="0"/>
        <w:suppressAutoHyphens w:val="0"/>
        <w:spacing w:before="0" w:after="0"/>
        <w:jc w:val="center"/>
        <w:rPr>
          <w:i w:val="0"/>
          <w:iCs w:val="0"/>
          <w:sz w:val="24"/>
          <w:szCs w:val="24"/>
        </w:rPr>
      </w:pPr>
    </w:p>
    <w:p w:rsidR="00D21A9A" w:rsidRDefault="005C1D54">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rsidR="00D21A9A" w:rsidRDefault="00D21A9A">
      <w:pPr>
        <w:pStyle w:val="ac"/>
        <w:widowControl w:val="0"/>
        <w:spacing w:after="0"/>
        <w:ind w:firstLine="510"/>
      </w:pPr>
    </w:p>
    <w:p w:rsidR="00D21A9A" w:rsidRDefault="005C1D54">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D21A9A" w:rsidRDefault="00D21A9A">
      <w:pPr>
        <w:pStyle w:val="afffff6"/>
        <w:widowControl w:val="0"/>
        <w:jc w:val="both"/>
      </w:pPr>
    </w:p>
    <w:p w:rsidR="00D21A9A" w:rsidRDefault="005C1D54">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rsidR="00D21A9A" w:rsidRDefault="00D21A9A">
      <w:pPr>
        <w:pStyle w:val="afffff6"/>
        <w:widowControl w:val="0"/>
        <w:jc w:val="both"/>
      </w:pPr>
    </w:p>
    <w:p w:rsidR="00D21A9A" w:rsidRDefault="005C1D54">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rsidR="00D21A9A" w:rsidRDefault="00D21A9A">
      <w:pPr>
        <w:pStyle w:val="afffff6"/>
        <w:widowControl w:val="0"/>
        <w:jc w:val="both"/>
        <w:rPr>
          <w:highlight w:val="yellow"/>
        </w:rPr>
      </w:pPr>
    </w:p>
    <w:p w:rsidR="00D21A9A" w:rsidRDefault="005C1D54">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rsidR="00D21A9A" w:rsidRDefault="00D21A9A">
      <w:pPr>
        <w:widowControl w:val="0"/>
        <w:spacing w:after="0"/>
        <w:rPr>
          <w:highlight w:val="yellow"/>
          <w:lang w:eastAsia="ar-SA"/>
        </w:rPr>
      </w:pPr>
    </w:p>
    <w:p w:rsidR="00D21A9A" w:rsidRDefault="005C1D54">
      <w:pPr>
        <w:pStyle w:val="afffff6"/>
        <w:widowControl w:val="0"/>
        <w:jc w:val="both"/>
      </w:pPr>
      <w:r>
        <w:t>3. Мы ознакомлены с материалами, содержащимися в конкурсной документации и ее технической части.</w:t>
      </w:r>
    </w:p>
    <w:p w:rsidR="00D21A9A" w:rsidRDefault="00D21A9A">
      <w:pPr>
        <w:pStyle w:val="afffff6"/>
        <w:widowControl w:val="0"/>
        <w:jc w:val="both"/>
      </w:pPr>
    </w:p>
    <w:p w:rsidR="00D21A9A" w:rsidRDefault="005C1D54">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rsidR="00D21A9A" w:rsidRDefault="00D21A9A">
      <w:pPr>
        <w:pStyle w:val="afffff6"/>
        <w:widowControl w:val="0"/>
        <w:jc w:val="both"/>
      </w:pPr>
    </w:p>
    <w:p w:rsidR="00D21A9A" w:rsidRDefault="005C1D54">
      <w:pPr>
        <w:pStyle w:val="afffff6"/>
        <w:widowControl w:val="0"/>
        <w:jc w:val="both"/>
      </w:pPr>
      <w:r>
        <w:t>5. Настоящим гарантируем достоверность представленной нами в заявке на участие в конкурсе информации.</w:t>
      </w:r>
    </w:p>
    <w:p w:rsidR="00D21A9A" w:rsidRDefault="00D21A9A">
      <w:pPr>
        <w:pStyle w:val="afffff6"/>
        <w:widowControl w:val="0"/>
        <w:jc w:val="both"/>
      </w:pPr>
    </w:p>
    <w:p w:rsidR="00D21A9A" w:rsidRDefault="005C1D54">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rsidR="00D21A9A" w:rsidRDefault="00D21A9A">
      <w:pPr>
        <w:pStyle w:val="afffff6"/>
        <w:widowControl w:val="0"/>
        <w:jc w:val="both"/>
      </w:pPr>
    </w:p>
    <w:p w:rsidR="00D21A9A" w:rsidRDefault="005C1D54">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rsidR="00D21A9A" w:rsidRDefault="00D21A9A">
      <w:pPr>
        <w:pStyle w:val="afffff6"/>
        <w:widowControl w:val="0"/>
        <w:jc w:val="both"/>
      </w:pPr>
    </w:p>
    <w:p w:rsidR="00D21A9A" w:rsidRDefault="005C1D54">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rsidR="00D21A9A" w:rsidRDefault="005C1D54">
      <w:pPr>
        <w:pStyle w:val="afffff6"/>
        <w:widowControl w:val="0"/>
        <w:jc w:val="both"/>
      </w:pPr>
      <w:r>
        <w:t xml:space="preserve">9. Наши банковские реквизиты: </w:t>
      </w:r>
    </w:p>
    <w:p w:rsidR="00D21A9A" w:rsidRDefault="00D21A9A">
      <w:pPr>
        <w:pStyle w:val="afffff6"/>
        <w:widowControl w:val="0"/>
        <w:jc w:val="both"/>
      </w:pPr>
    </w:p>
    <w:p w:rsidR="00D21A9A" w:rsidRDefault="005C1D54">
      <w:pPr>
        <w:pStyle w:val="afffff6"/>
        <w:widowControl w:val="0"/>
        <w:jc w:val="both"/>
      </w:pPr>
      <w:r>
        <w:t>ИНН ____________________, КПП _________________________</w:t>
      </w:r>
    </w:p>
    <w:p w:rsidR="00D21A9A" w:rsidRDefault="005C1D54">
      <w:pPr>
        <w:pStyle w:val="afffff6"/>
        <w:widowControl w:val="0"/>
        <w:jc w:val="both"/>
      </w:pPr>
      <w:r>
        <w:t>Наименование обслуживающего банка ____________________</w:t>
      </w:r>
    </w:p>
    <w:p w:rsidR="00D21A9A" w:rsidRDefault="005C1D54">
      <w:pPr>
        <w:pStyle w:val="afffff6"/>
        <w:widowControl w:val="0"/>
        <w:jc w:val="both"/>
      </w:pPr>
      <w:r>
        <w:t>Расчетный счет ____________________</w:t>
      </w:r>
    </w:p>
    <w:p w:rsidR="00D21A9A" w:rsidRDefault="005C1D54">
      <w:pPr>
        <w:pStyle w:val="afffff6"/>
        <w:widowControl w:val="0"/>
        <w:jc w:val="both"/>
      </w:pPr>
      <w:r>
        <w:t>Корреспондентский счет ____________________</w:t>
      </w:r>
    </w:p>
    <w:p w:rsidR="00D21A9A" w:rsidRDefault="005C1D54">
      <w:pPr>
        <w:pStyle w:val="afffff6"/>
        <w:widowControl w:val="0"/>
        <w:jc w:val="both"/>
      </w:pPr>
      <w:r>
        <w:t>Код БИК ____________________</w:t>
      </w:r>
    </w:p>
    <w:p w:rsidR="00D21A9A" w:rsidRDefault="00D21A9A">
      <w:pPr>
        <w:pStyle w:val="afffff6"/>
        <w:widowControl w:val="0"/>
        <w:jc w:val="both"/>
      </w:pPr>
    </w:p>
    <w:p w:rsidR="00D21A9A" w:rsidRDefault="005C1D54">
      <w:pPr>
        <w:pStyle w:val="afffff6"/>
        <w:widowControl w:val="0"/>
        <w:jc w:val="both"/>
      </w:pPr>
      <w:r>
        <w:t>10. Корреспонденцию в наш адрес просим направлять по адресу: ____________________________________________________________________________________.</w:t>
      </w:r>
    </w:p>
    <w:p w:rsidR="00D21A9A" w:rsidRDefault="00D21A9A">
      <w:pPr>
        <w:pStyle w:val="afffff6"/>
        <w:widowControl w:val="0"/>
        <w:jc w:val="both"/>
      </w:pPr>
    </w:p>
    <w:p w:rsidR="00D21A9A" w:rsidRDefault="005C1D54">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rsidR="00D21A9A" w:rsidRDefault="00D21A9A">
      <w:pPr>
        <w:pStyle w:val="afffff6"/>
        <w:widowControl w:val="0"/>
        <w:jc w:val="both"/>
      </w:pPr>
    </w:p>
    <w:p w:rsidR="00D21A9A" w:rsidRDefault="005C1D54">
      <w:pPr>
        <w:pStyle w:val="afffff6"/>
        <w:widowControl w:val="0"/>
        <w:jc w:val="both"/>
        <w:rPr>
          <w:b/>
          <w:bCs/>
        </w:rPr>
      </w:pPr>
      <w:r>
        <w:rPr>
          <w:b/>
          <w:bCs/>
        </w:rPr>
        <w:t>Руководитель Участника закупки</w:t>
      </w:r>
    </w:p>
    <w:p w:rsidR="00D21A9A" w:rsidRDefault="005C1D54">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rsidR="00D21A9A" w:rsidRDefault="005C1D54">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5C1D54">
      <w:pPr>
        <w:pStyle w:val="afffff6"/>
        <w:widowControl w:val="0"/>
        <w:jc w:val="both"/>
        <w:rPr>
          <w:vertAlign w:val="superscript"/>
        </w:rPr>
      </w:pPr>
      <w:r>
        <w:rPr>
          <w:vertAlign w:val="superscript"/>
        </w:rPr>
        <w:t>М.П.</w:t>
      </w:r>
    </w:p>
    <w:p w:rsidR="00D21A9A" w:rsidRDefault="00D21A9A">
      <w:pPr>
        <w:pStyle w:val="afffff6"/>
        <w:widowControl w:val="0"/>
        <w:jc w:val="both"/>
        <w:rPr>
          <w:vertAlign w:val="superscript"/>
        </w:rPr>
      </w:pPr>
    </w:p>
    <w:p w:rsidR="00D21A9A" w:rsidRDefault="005C1D54">
      <w:pPr>
        <w:pStyle w:val="25"/>
        <w:keepNext/>
        <w:keepLines/>
        <w:spacing w:after="0" w:line="240" w:lineRule="auto"/>
        <w:jc w:val="right"/>
      </w:pPr>
      <w:r>
        <w:lastRenderedPageBreak/>
        <w:t xml:space="preserve">Приложение № 1 </w:t>
      </w:r>
    </w:p>
    <w:p w:rsidR="00D21A9A" w:rsidRDefault="005C1D54">
      <w:pPr>
        <w:pStyle w:val="25"/>
        <w:keepNext/>
        <w:keepLines/>
        <w:spacing w:after="0" w:line="240" w:lineRule="auto"/>
        <w:jc w:val="right"/>
      </w:pPr>
      <w:r>
        <w:t>к заявке на участие в конкурсе</w:t>
      </w:r>
    </w:p>
    <w:p w:rsidR="00D21A9A" w:rsidRDefault="00D21A9A">
      <w:pPr>
        <w:pStyle w:val="25"/>
        <w:keepNext/>
        <w:keepLines/>
        <w:spacing w:after="0" w:line="240" w:lineRule="auto"/>
        <w:jc w:val="right"/>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Форма 3. ПРЕДЛОЖЕНИЕ О МЕСЯЧНОЙ СУММЕ АРЕНДНОЙ ПЛАТЫ</w:t>
      </w:r>
    </w:p>
    <w:p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trPr>
          <w:cantSplit/>
          <w:trHeight w:val="1886"/>
        </w:trPr>
        <w:tc>
          <w:tcPr>
            <w:tcW w:w="5693" w:type="dxa"/>
            <w:vAlign w:val="center"/>
          </w:tcPr>
          <w:p w:rsidR="00D21A9A" w:rsidRDefault="00D21A9A">
            <w:pPr>
              <w:keepNext/>
              <w:keepLines/>
              <w:spacing w:after="0"/>
              <w:jc w:val="center"/>
              <w:rPr>
                <w:b/>
                <w:bCs/>
              </w:rPr>
            </w:pPr>
          </w:p>
          <w:p w:rsidR="00D21A9A" w:rsidRDefault="005C1D54">
            <w:pPr>
              <w:keepNext/>
              <w:keepLines/>
              <w:spacing w:after="0"/>
              <w:jc w:val="center"/>
              <w:rPr>
                <w:b/>
                <w:bCs/>
              </w:rPr>
            </w:pPr>
            <w:r>
              <w:rPr>
                <w:b/>
                <w:bCs/>
              </w:rPr>
              <w:t xml:space="preserve">Наименование </w:t>
            </w:r>
          </w:p>
          <w:p w:rsidR="00D21A9A" w:rsidRDefault="00D21A9A">
            <w:pPr>
              <w:keepNext/>
              <w:keepLines/>
              <w:spacing w:after="0"/>
              <w:jc w:val="center"/>
              <w:rPr>
                <w:b/>
                <w:bCs/>
              </w:rPr>
            </w:pPr>
          </w:p>
        </w:tc>
        <w:tc>
          <w:tcPr>
            <w:tcW w:w="4943" w:type="dxa"/>
            <w:vAlign w:val="center"/>
          </w:tcPr>
          <w:p w:rsidR="00D21A9A" w:rsidRDefault="00D21A9A">
            <w:pPr>
              <w:keepNext/>
              <w:keepLines/>
              <w:spacing w:after="0"/>
              <w:jc w:val="center"/>
              <w:rPr>
                <w:b/>
                <w:bCs/>
              </w:rPr>
            </w:pPr>
          </w:p>
          <w:p w:rsidR="00D21A9A" w:rsidRDefault="005C1D54">
            <w:pPr>
              <w:keepNext/>
              <w:keepLines/>
              <w:spacing w:after="0"/>
              <w:jc w:val="center"/>
              <w:rPr>
                <w:b/>
                <w:bCs/>
                <w:spacing w:val="-4"/>
              </w:rPr>
            </w:pPr>
            <w:r>
              <w:rPr>
                <w:b/>
                <w:bCs/>
                <w:spacing w:val="-4"/>
              </w:rPr>
              <w:t xml:space="preserve">ИТОГО </w:t>
            </w:r>
          </w:p>
          <w:p w:rsidR="00D21A9A" w:rsidRDefault="005C1D54">
            <w:pPr>
              <w:keepNext/>
              <w:keepLines/>
              <w:spacing w:after="0"/>
              <w:jc w:val="center"/>
              <w:rPr>
                <w:b/>
                <w:bCs/>
              </w:rPr>
            </w:pPr>
            <w:r>
              <w:rPr>
                <w:b/>
                <w:bCs/>
                <w:spacing w:val="-4"/>
              </w:rPr>
              <w:t>цена арендной платы</w:t>
            </w:r>
          </w:p>
          <w:p w:rsidR="00D21A9A" w:rsidRDefault="005C1D54">
            <w:pPr>
              <w:keepNext/>
              <w:keepLines/>
              <w:spacing w:after="0"/>
              <w:jc w:val="center"/>
              <w:rPr>
                <w:b/>
                <w:bCs/>
                <w:spacing w:val="-4"/>
              </w:rPr>
            </w:pPr>
            <w:r>
              <w:rPr>
                <w:b/>
                <w:bCs/>
              </w:rPr>
              <w:t>(вкл. НДС)</w:t>
            </w:r>
            <w:r>
              <w:rPr>
                <w:b/>
                <w:bCs/>
                <w:spacing w:val="-4"/>
              </w:rPr>
              <w:t>, рублей</w:t>
            </w:r>
          </w:p>
          <w:p w:rsidR="00D21A9A" w:rsidRDefault="005C1D54">
            <w:pPr>
              <w:keepNext/>
              <w:keepLines/>
              <w:spacing w:after="0"/>
              <w:jc w:val="center"/>
              <w:rPr>
                <w:i/>
                <w:iCs/>
                <w:spacing w:val="-4"/>
              </w:rPr>
            </w:pPr>
            <w:r>
              <w:rPr>
                <w:i/>
                <w:iCs/>
                <w:spacing w:val="-4"/>
              </w:rPr>
              <w:t>(указать цифрами и прописью)</w:t>
            </w:r>
          </w:p>
          <w:p w:rsidR="00D21A9A" w:rsidRDefault="00D21A9A">
            <w:pPr>
              <w:keepNext/>
              <w:keepLines/>
              <w:spacing w:after="0"/>
              <w:jc w:val="center"/>
              <w:rPr>
                <w:b/>
                <w:bCs/>
              </w:rPr>
            </w:pPr>
          </w:p>
        </w:tc>
      </w:tr>
      <w:tr w:rsidR="00D21A9A">
        <w:trPr>
          <w:cantSplit/>
          <w:trHeight w:val="1430"/>
        </w:trPr>
        <w:tc>
          <w:tcPr>
            <w:tcW w:w="5693" w:type="dxa"/>
          </w:tcPr>
          <w:p w:rsidR="00D21A9A" w:rsidRDefault="005C1D54">
            <w:pPr>
              <w:keepNext/>
              <w:keepLines/>
              <w:spacing w:after="0"/>
            </w:pPr>
            <w:r>
              <w:t xml:space="preserve">              </w:t>
            </w:r>
          </w:p>
          <w:p w:rsidR="00D21A9A" w:rsidRDefault="00D21A9A">
            <w:pPr>
              <w:keepNext/>
              <w:keepLines/>
              <w:spacing w:after="0"/>
            </w:pPr>
          </w:p>
          <w:p w:rsidR="00D21A9A" w:rsidRDefault="005C1D54">
            <w:pPr>
              <w:keepNext/>
              <w:keepLines/>
              <w:spacing w:after="0"/>
            </w:pPr>
            <w:r>
              <w:t xml:space="preserve">                 Месячная сумма арендной платы</w:t>
            </w:r>
          </w:p>
        </w:tc>
        <w:tc>
          <w:tcPr>
            <w:tcW w:w="4943" w:type="dxa"/>
          </w:tcPr>
          <w:p w:rsidR="00D21A9A" w:rsidRDefault="00D21A9A">
            <w:pPr>
              <w:keepNext/>
              <w:keepLines/>
              <w:spacing w:after="0"/>
            </w:pPr>
          </w:p>
        </w:tc>
      </w:tr>
    </w:tbl>
    <w:p w:rsidR="00D21A9A" w:rsidRDefault="00D21A9A">
      <w:pPr>
        <w:pStyle w:val="25"/>
        <w:keepNext/>
        <w:keepLines/>
        <w:spacing w:after="0" w:line="240" w:lineRule="auto"/>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keepNext/>
        <w:keepLines/>
        <w:spacing w:after="0"/>
        <w:rPr>
          <w:b/>
          <w:bCs/>
        </w:rPr>
      </w:pPr>
      <w:r>
        <w:rPr>
          <w:b/>
          <w:bCs/>
        </w:rPr>
        <w:t>Руководитель Участника закупки</w:t>
      </w:r>
    </w:p>
    <w:p w:rsidR="00D21A9A" w:rsidRDefault="005C1D54">
      <w:pPr>
        <w:keepNext/>
        <w:keepLines/>
        <w:spacing w:after="0"/>
      </w:pPr>
      <w:r>
        <w:t>(или уполномоченный представитель</w:t>
      </w:r>
      <w:r>
        <w:tab/>
      </w:r>
      <w:r>
        <w:tab/>
      </w:r>
      <w:r>
        <w:tab/>
        <w:t>_________________ (Фамилия И.О.)</w:t>
      </w:r>
    </w:p>
    <w:p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5C1D54">
      <w:pPr>
        <w:keepNext/>
        <w:keepLines/>
        <w:spacing w:after="0"/>
        <w:ind w:firstLine="709"/>
        <w:rPr>
          <w:b/>
          <w:bCs/>
        </w:rPr>
      </w:pPr>
      <w:r>
        <w:rPr>
          <w:vertAlign w:val="superscript"/>
        </w:rPr>
        <w:t>М.П.</w:t>
      </w:r>
    </w:p>
    <w:p w:rsidR="00D21A9A" w:rsidRDefault="00D21A9A">
      <w:pPr>
        <w:pStyle w:val="25"/>
        <w:keepNext/>
        <w:keepLines/>
        <w:spacing w:after="0" w:line="240" w:lineRule="auto"/>
        <w:jc w:val="right"/>
        <w:rPr>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i/>
          <w:iCs/>
          <w:highlight w:val="yellow"/>
        </w:rPr>
      </w:pPr>
    </w:p>
    <w:p w:rsidR="00D21A9A" w:rsidRDefault="00D21A9A">
      <w:pPr>
        <w:pStyle w:val="25"/>
        <w:keepNext/>
        <w:keepLines/>
        <w:spacing w:after="0" w:line="240" w:lineRule="auto"/>
        <w:jc w:val="center"/>
        <w:rPr>
          <w:b/>
          <w:bCs/>
          <w:highlight w:val="yellow"/>
        </w:rPr>
      </w:pPr>
    </w:p>
    <w:bookmarkEnd w:id="27"/>
    <w:bookmarkEnd w:id="28"/>
    <w:p w:rsidR="00D21A9A" w:rsidRDefault="005C1D54">
      <w:pPr>
        <w:pStyle w:val="25"/>
        <w:keepNext/>
        <w:keepLines/>
        <w:spacing w:after="0" w:line="240" w:lineRule="auto"/>
        <w:jc w:val="right"/>
      </w:pPr>
      <w:r>
        <w:lastRenderedPageBreak/>
        <w:t>Приложение № 2</w:t>
      </w:r>
    </w:p>
    <w:p w:rsidR="00D21A9A" w:rsidRDefault="005C1D54">
      <w:pPr>
        <w:pStyle w:val="25"/>
        <w:keepNext/>
        <w:keepLines/>
        <w:spacing w:after="0" w:line="240" w:lineRule="auto"/>
        <w:jc w:val="right"/>
      </w:pPr>
      <w:r>
        <w:t>к заявке на участие в конкурсе</w:t>
      </w: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jc w:val="center"/>
        <w:rPr>
          <w:b/>
          <w:bCs/>
        </w:rPr>
      </w:pPr>
      <w:r>
        <w:rPr>
          <w:b/>
          <w:bCs/>
        </w:rPr>
        <w:t>сумма гарантийного взноса</w:t>
      </w:r>
    </w:p>
    <w:p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trPr>
          <w:cantSplit/>
          <w:trHeight w:val="1430"/>
        </w:trPr>
        <w:tc>
          <w:tcPr>
            <w:tcW w:w="5693" w:type="dxa"/>
          </w:tcPr>
          <w:p w:rsidR="00D21A9A" w:rsidRDefault="005C1D54">
            <w:pPr>
              <w:keepNext/>
              <w:keepLines/>
              <w:spacing w:after="0"/>
            </w:pPr>
            <w:r>
              <w:t xml:space="preserve">              </w:t>
            </w:r>
          </w:p>
          <w:p w:rsidR="00D21A9A" w:rsidRDefault="00D21A9A">
            <w:pPr>
              <w:keepNext/>
              <w:keepLines/>
              <w:spacing w:after="0"/>
            </w:pPr>
          </w:p>
          <w:p w:rsidR="00D21A9A" w:rsidRDefault="005C1D54">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rsidR="00D21A9A" w:rsidRDefault="005C1D54">
            <w:pPr>
              <w:keepNext/>
              <w:keepLines/>
              <w:spacing w:after="0"/>
              <w:jc w:val="center"/>
              <w:rPr>
                <w:i/>
              </w:rPr>
            </w:pPr>
            <w:r>
              <w:rPr>
                <w:i/>
              </w:rPr>
              <w:t>(Участник должен указать значение коэффициента по гарантийному взносу не менее 1*)</w:t>
            </w:r>
          </w:p>
        </w:tc>
      </w:tr>
    </w:tbl>
    <w:p w:rsidR="00D21A9A" w:rsidRDefault="00D21A9A">
      <w:pPr>
        <w:pStyle w:val="25"/>
        <w:keepNext/>
        <w:keepLines/>
        <w:spacing w:after="0" w:line="240" w:lineRule="auto"/>
        <w:ind w:left="1080"/>
        <w:rPr>
          <w:b/>
          <w:bCs/>
        </w:rPr>
      </w:pPr>
    </w:p>
    <w:p w:rsidR="00D21A9A" w:rsidRDefault="00D21A9A">
      <w:pPr>
        <w:pStyle w:val="25"/>
        <w:keepNext/>
        <w:keepLines/>
        <w:spacing w:after="0" w:line="240" w:lineRule="auto"/>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D21A9A">
      <w:pPr>
        <w:pStyle w:val="25"/>
        <w:keepNext/>
        <w:keepLines/>
        <w:spacing w:after="0" w:line="240" w:lineRule="auto"/>
        <w:jc w:val="center"/>
        <w:rPr>
          <w:b/>
          <w:bCs/>
        </w:rPr>
      </w:pPr>
    </w:p>
    <w:p w:rsidR="00D21A9A" w:rsidRDefault="005C1D54">
      <w:pPr>
        <w:keepNext/>
        <w:keepLines/>
        <w:spacing w:after="0"/>
        <w:rPr>
          <w:b/>
          <w:bCs/>
        </w:rPr>
      </w:pPr>
      <w:r>
        <w:rPr>
          <w:b/>
          <w:bCs/>
        </w:rPr>
        <w:t>Руководитель Участника закупки</w:t>
      </w:r>
    </w:p>
    <w:p w:rsidR="00D21A9A" w:rsidRDefault="005C1D54">
      <w:pPr>
        <w:keepNext/>
        <w:keepLines/>
        <w:spacing w:after="0"/>
      </w:pPr>
      <w:r>
        <w:t>(или уполномоченный представитель</w:t>
      </w:r>
      <w:r>
        <w:tab/>
      </w:r>
      <w:r>
        <w:tab/>
      </w:r>
      <w:r>
        <w:tab/>
        <w:t>_________________ (Фамилия И.О.)</w:t>
      </w:r>
    </w:p>
    <w:p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rPr>
      </w:pPr>
    </w:p>
    <w:p w:rsidR="00D21A9A" w:rsidRDefault="005C1D54">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keepNext/>
        <w:keepLines/>
        <w:spacing w:after="0" w:line="240" w:lineRule="auto"/>
        <w:jc w:val="center"/>
        <w:rPr>
          <w:b/>
          <w:bCs/>
          <w:highlight w:val="yellow"/>
        </w:rPr>
      </w:pPr>
    </w:p>
    <w:p w:rsidR="00D21A9A" w:rsidRDefault="00D21A9A">
      <w:pPr>
        <w:pStyle w:val="25"/>
        <w:spacing w:after="0"/>
        <w:jc w:val="left"/>
        <w:rPr>
          <w:b/>
          <w:bCs/>
        </w:rPr>
      </w:pPr>
    </w:p>
    <w:p w:rsidR="00D21A9A" w:rsidRDefault="005C1D54">
      <w:pPr>
        <w:keepNext/>
        <w:keepLines/>
        <w:spacing w:after="0"/>
        <w:jc w:val="center"/>
        <w:rPr>
          <w:b/>
          <w:bCs/>
        </w:rPr>
      </w:pPr>
      <w:r>
        <w:rPr>
          <w:b/>
          <w:bCs/>
          <w:lang w:val="en-US"/>
        </w:rPr>
        <w:lastRenderedPageBreak/>
        <w:t>V</w:t>
      </w:r>
      <w:r>
        <w:rPr>
          <w:b/>
          <w:bCs/>
        </w:rPr>
        <w:t>. «Проект контракта»</w:t>
      </w:r>
    </w:p>
    <w:p w:rsidR="00D21A9A" w:rsidRDefault="00D21A9A">
      <w:pPr>
        <w:keepNext/>
        <w:keepLines/>
        <w:spacing w:after="0"/>
      </w:pPr>
    </w:p>
    <w:p w:rsidR="00D21A9A" w:rsidRDefault="005C1D54">
      <w:pPr>
        <w:widowControl w:val="0"/>
        <w:autoSpaceDE w:val="0"/>
        <w:autoSpaceDN w:val="0"/>
        <w:adjustRightInd w:val="0"/>
        <w:spacing w:line="271" w:lineRule="auto"/>
        <w:jc w:val="center"/>
        <w:outlineLvl w:val="1"/>
        <w:rPr>
          <w:b/>
          <w:bCs/>
        </w:rPr>
      </w:pPr>
      <w:r>
        <w:rPr>
          <w:b/>
          <w:bCs/>
        </w:rPr>
        <w:t>ДОГОВОР</w:t>
      </w:r>
    </w:p>
    <w:p w:rsidR="00D21A9A" w:rsidRDefault="005C1D54">
      <w:pPr>
        <w:widowControl w:val="0"/>
        <w:autoSpaceDE w:val="0"/>
        <w:autoSpaceDN w:val="0"/>
        <w:adjustRightInd w:val="0"/>
        <w:spacing w:line="271" w:lineRule="auto"/>
        <w:jc w:val="center"/>
        <w:rPr>
          <w:b/>
          <w:bCs/>
        </w:rPr>
      </w:pPr>
      <w:r>
        <w:rPr>
          <w:b/>
          <w:bCs/>
        </w:rPr>
        <w:t>аренды объектов недвижимого имущества № ________</w:t>
      </w:r>
    </w:p>
    <w:p w:rsidR="00D21A9A" w:rsidRDefault="00D21A9A">
      <w:pPr>
        <w:widowControl w:val="0"/>
        <w:autoSpaceDE w:val="0"/>
        <w:autoSpaceDN w:val="0"/>
        <w:adjustRightInd w:val="0"/>
        <w:spacing w:line="271" w:lineRule="auto"/>
        <w:jc w:val="center"/>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Pr>
          <w:color w:val="000000"/>
          <w:spacing w:val="-3"/>
        </w:rPr>
        <w:t xml:space="preserve"> в </w:t>
      </w:r>
      <w:proofErr w:type="gramStart"/>
      <w:r>
        <w:rPr>
          <w:color w:val="000000"/>
          <w:spacing w:val="-3"/>
        </w:rPr>
        <w:t xml:space="preserve">лице  </w:t>
      </w:r>
      <w:r w:rsidR="008435FD">
        <w:rPr>
          <w:color w:val="000000"/>
          <w:spacing w:val="-3"/>
        </w:rPr>
        <w:t>Управляющего</w:t>
      </w:r>
      <w:proofErr w:type="gramEnd"/>
      <w:r>
        <w:rPr>
          <w:color w:val="000000"/>
          <w:spacing w:val="-3"/>
        </w:rPr>
        <w:t xml:space="preserve"> директора Дроздова Алексея Павловича,</w:t>
      </w:r>
      <w:r>
        <w:t xml:space="preserve"> действующего на основании Устава, с одной стороны,                               и «________________», именуемое в дальнейшем «Арендатор», в лице ______________________, действующего на основании _________________, с другой стороны, </w:t>
      </w:r>
    </w:p>
    <w:p w:rsidR="00D21A9A" w:rsidRDefault="005C1D54">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29" w:name="Par204"/>
      <w:bookmarkEnd w:id="29"/>
      <w:r>
        <w:t>1. Предмет Договора</w:t>
      </w:r>
    </w:p>
    <w:p w:rsidR="00D21A9A" w:rsidRDefault="00D21A9A">
      <w:pPr>
        <w:widowControl w:val="0"/>
        <w:autoSpaceDE w:val="0"/>
        <w:autoSpaceDN w:val="0"/>
        <w:adjustRightInd w:val="0"/>
        <w:spacing w:line="319" w:lineRule="auto"/>
        <w:ind w:firstLine="709"/>
        <w:outlineLvl w:val="2"/>
      </w:pPr>
    </w:p>
    <w:p w:rsidR="003566C4" w:rsidRDefault="005C1D54" w:rsidP="003566C4">
      <w:pPr>
        <w:tabs>
          <w:tab w:val="left" w:pos="709"/>
        </w:tabs>
        <w:autoSpaceDE w:val="0"/>
        <w:autoSpaceDN w:val="0"/>
        <w:adjustRightInd w:val="0"/>
      </w:pPr>
      <w:r>
        <w:t>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w:t>
      </w:r>
      <w:r w:rsidR="003566C4">
        <w:t>аренду нежилые помещения общей площадью 457,5 кв. м., расположенного по адресу:</w:t>
      </w:r>
    </w:p>
    <w:p w:rsidR="003566C4" w:rsidRDefault="003566C4" w:rsidP="003566C4">
      <w:pPr>
        <w:tabs>
          <w:tab w:val="left" w:pos="709"/>
        </w:tabs>
        <w:autoSpaceDE w:val="0"/>
        <w:autoSpaceDN w:val="0"/>
        <w:adjustRightInd w:val="0"/>
      </w:pPr>
      <w:r>
        <w:t xml:space="preserve"> - нежилое помещение № 1 общей площадью 100,2 </w:t>
      </w:r>
      <w:proofErr w:type="spellStart"/>
      <w:r>
        <w:t>кв.м</w:t>
      </w:r>
      <w:proofErr w:type="spellEnd"/>
      <w:r>
        <w:t xml:space="preserve">., расположенное в корпусе №29 (Склад с пристройкой), по адресу: 140100, Московская обл., г. Раменское, ул. </w:t>
      </w:r>
      <w:proofErr w:type="spellStart"/>
      <w:r>
        <w:t>Михалевича</w:t>
      </w:r>
      <w:proofErr w:type="spellEnd"/>
      <w:r>
        <w:t>, д.39</w:t>
      </w:r>
    </w:p>
    <w:p w:rsidR="003566C4" w:rsidRDefault="003566C4" w:rsidP="003566C4">
      <w:pPr>
        <w:tabs>
          <w:tab w:val="left" w:pos="709"/>
        </w:tabs>
        <w:autoSpaceDE w:val="0"/>
        <w:autoSpaceDN w:val="0"/>
        <w:adjustRightInd w:val="0"/>
      </w:pPr>
      <w:r>
        <w:t xml:space="preserve">- нежилые помещения №1-9 общей площадью 258,0 </w:t>
      </w:r>
      <w:proofErr w:type="spellStart"/>
      <w:r>
        <w:t>кв.м</w:t>
      </w:r>
      <w:proofErr w:type="spellEnd"/>
      <w:r>
        <w:t xml:space="preserve">. в корпусе №53-а (Склад леса №2) по адресу: 140100, Московская обл., г. Раменское, ул. </w:t>
      </w:r>
      <w:proofErr w:type="spellStart"/>
      <w:r>
        <w:t>Михалевича</w:t>
      </w:r>
      <w:proofErr w:type="spellEnd"/>
      <w:r>
        <w:t>, д.39</w:t>
      </w:r>
    </w:p>
    <w:p w:rsidR="00D21A9A" w:rsidRDefault="003566C4" w:rsidP="003566C4">
      <w:pPr>
        <w:tabs>
          <w:tab w:val="left" w:pos="709"/>
        </w:tabs>
        <w:autoSpaceDE w:val="0"/>
        <w:autoSpaceDN w:val="0"/>
        <w:adjustRightInd w:val="0"/>
      </w:pPr>
      <w:r>
        <w:t xml:space="preserve">- нежилые помещения № 1 – 8 общей площадью 99,3 кв. м кв. м., расположенные в корпусе №207 (Здание – Компрессорная) по адресу: 140100, Московская обл. г. Раменское, ул. Транспортный </w:t>
      </w:r>
      <w:proofErr w:type="spellStart"/>
      <w:r>
        <w:t>пр-зд</w:t>
      </w:r>
      <w:proofErr w:type="spellEnd"/>
      <w:r>
        <w:t xml:space="preserve">, д.2 </w:t>
      </w:r>
      <w:r w:rsidR="005C1D54">
        <w:t xml:space="preserve">(далее – Объект). </w:t>
      </w:r>
    </w:p>
    <w:p w:rsidR="00D21A9A" w:rsidRDefault="005C1D54">
      <w:pPr>
        <w:widowControl w:val="0"/>
        <w:autoSpaceDE w:val="0"/>
        <w:autoSpaceDN w:val="0"/>
        <w:adjustRightInd w:val="0"/>
        <w:spacing w:line="319" w:lineRule="auto"/>
        <w:ind w:firstLine="709"/>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rsidR="00D21A9A" w:rsidRDefault="005C1D54">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rsidR="00D21A9A" w:rsidRDefault="00D21A9A">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21A9A">
        <w:trPr>
          <w:trHeight w:val="600"/>
          <w:tblCellSpacing w:w="0" w:type="dxa"/>
        </w:trPr>
        <w:tc>
          <w:tcPr>
            <w:tcW w:w="10208" w:type="dxa"/>
          </w:tcPr>
          <w:p w:rsidR="00D21A9A" w:rsidRDefault="005C1D54">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rsidR="00D21A9A" w:rsidRDefault="00D21A9A">
            <w:pPr>
              <w:widowControl w:val="0"/>
              <w:autoSpaceDE w:val="0"/>
              <w:autoSpaceDN w:val="0"/>
              <w:adjustRightInd w:val="0"/>
              <w:spacing w:line="319" w:lineRule="auto"/>
              <w:ind w:right="812" w:firstLine="709"/>
              <w:rPr>
                <w:sz w:val="22"/>
                <w:szCs w:val="22"/>
              </w:rPr>
            </w:pPr>
          </w:p>
        </w:tc>
      </w:tr>
    </w:tbl>
    <w:p w:rsidR="00D21A9A" w:rsidRDefault="005C1D54">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0" w:name="Par220"/>
      <w:bookmarkEnd w:id="30"/>
      <w:r>
        <w:t>2. Права и обязанности Сторон</w:t>
      </w:r>
    </w:p>
    <w:p w:rsidR="00D21A9A" w:rsidRDefault="00D21A9A">
      <w:pPr>
        <w:widowControl w:val="0"/>
        <w:autoSpaceDE w:val="0"/>
        <w:autoSpaceDN w:val="0"/>
        <w:adjustRightInd w:val="0"/>
        <w:spacing w:line="319" w:lineRule="auto"/>
        <w:jc w:val="center"/>
        <w:outlineLvl w:val="2"/>
      </w:pPr>
    </w:p>
    <w:p w:rsidR="00D21A9A" w:rsidRDefault="005C1D54">
      <w:pPr>
        <w:widowControl w:val="0"/>
        <w:autoSpaceDE w:val="0"/>
        <w:autoSpaceDN w:val="0"/>
        <w:adjustRightInd w:val="0"/>
        <w:spacing w:line="319" w:lineRule="auto"/>
        <w:ind w:firstLine="709"/>
      </w:pPr>
      <w:r>
        <w:t>2.1. Арендодатель обязуется:</w:t>
      </w:r>
    </w:p>
    <w:p w:rsidR="00D21A9A" w:rsidRDefault="005C1D54">
      <w:pPr>
        <w:widowControl w:val="0"/>
        <w:autoSpaceDE w:val="0"/>
        <w:autoSpaceDN w:val="0"/>
        <w:adjustRightInd w:val="0"/>
        <w:spacing w:line="319" w:lineRule="auto"/>
        <w:ind w:firstLine="709"/>
      </w:pPr>
      <w:r>
        <w:t>2.1.1. передать Арендатору Объект по акту приема-передачи;</w:t>
      </w:r>
    </w:p>
    <w:p w:rsidR="00D21A9A" w:rsidRDefault="005C1D54">
      <w:pPr>
        <w:widowControl w:val="0"/>
        <w:autoSpaceDE w:val="0"/>
        <w:autoSpaceDN w:val="0"/>
        <w:adjustRightInd w:val="0"/>
        <w:spacing w:line="319" w:lineRule="auto"/>
        <w:ind w:firstLine="709"/>
      </w:pPr>
      <w:r>
        <w:lastRenderedPageBreak/>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21A9A" w:rsidRDefault="005C1D54">
      <w:pPr>
        <w:widowControl w:val="0"/>
        <w:autoSpaceDE w:val="0"/>
        <w:autoSpaceDN w:val="0"/>
        <w:adjustRightInd w:val="0"/>
        <w:spacing w:line="319" w:lineRule="auto"/>
        <w:ind w:firstLine="709"/>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21A9A" w:rsidRDefault="005C1D54">
      <w:pPr>
        <w:widowControl w:val="0"/>
        <w:autoSpaceDE w:val="0"/>
        <w:autoSpaceDN w:val="0"/>
        <w:adjustRightInd w:val="0"/>
        <w:spacing w:line="319" w:lineRule="auto"/>
        <w:ind w:firstLine="709"/>
      </w:pPr>
      <w:bookmarkStart w:id="31" w:name="Par225"/>
      <w:bookmarkEnd w:id="31"/>
      <w:r>
        <w:t>2.2. Арендатор обязуется:</w:t>
      </w:r>
    </w:p>
    <w:p w:rsidR="00D21A9A" w:rsidRDefault="005C1D54">
      <w:pPr>
        <w:widowControl w:val="0"/>
        <w:autoSpaceDE w:val="0"/>
        <w:autoSpaceDN w:val="0"/>
        <w:adjustRightInd w:val="0"/>
        <w:spacing w:line="319" w:lineRule="auto"/>
        <w:ind w:firstLine="709"/>
      </w:pPr>
      <w:r>
        <w:t>2.2.1. принять у Арендодателя Объект по акту приема-передачи;</w:t>
      </w:r>
    </w:p>
    <w:p w:rsidR="00D21A9A" w:rsidRDefault="005C1D54">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rsidR="00D21A9A" w:rsidRDefault="005C1D54">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rsidR="00D21A9A" w:rsidRDefault="005C1D54">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D21A9A" w:rsidRDefault="005C1D54">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rsidR="00D21A9A" w:rsidRDefault="005C1D54">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D21A9A" w:rsidRDefault="005C1D54">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rsidR="00D21A9A" w:rsidRDefault="005C1D54">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rsidR="00D21A9A" w:rsidRDefault="005C1D54">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rsidR="00D21A9A" w:rsidRDefault="005C1D54">
      <w:pPr>
        <w:widowControl w:val="0"/>
        <w:autoSpaceDE w:val="0"/>
        <w:autoSpaceDN w:val="0"/>
        <w:adjustRightInd w:val="0"/>
        <w:spacing w:line="319" w:lineRule="auto"/>
        <w:ind w:firstLine="709"/>
      </w:pPr>
      <w:r>
        <w:t xml:space="preserve">2.2.10. обеспечивать соблюдение своими работниками, клиентами пропускного режима в </w:t>
      </w:r>
      <w:r>
        <w:lastRenderedPageBreak/>
        <w:t>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21A9A" w:rsidRDefault="005C1D54">
      <w:pPr>
        <w:widowControl w:val="0"/>
        <w:autoSpaceDE w:val="0"/>
        <w:autoSpaceDN w:val="0"/>
        <w:adjustRightInd w:val="0"/>
        <w:spacing w:line="319" w:lineRule="auto"/>
        <w:ind w:firstLine="709"/>
      </w:pPr>
      <w:r>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rsidR="00D21A9A" w:rsidRDefault="005C1D54">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21A9A" w:rsidRDefault="005C1D54">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rsidR="00D21A9A" w:rsidRDefault="005C1D54">
      <w:pPr>
        <w:widowControl w:val="0"/>
        <w:autoSpaceDE w:val="0"/>
        <w:autoSpaceDN w:val="0"/>
        <w:adjustRightInd w:val="0"/>
        <w:spacing w:line="319" w:lineRule="auto"/>
        <w:ind w:firstLine="709"/>
      </w:pPr>
      <w:r>
        <w:t xml:space="preserve">2.2.14. не производить никаких перепланировок, переустройства и переоборудования, в </w:t>
      </w:r>
      <w:proofErr w:type="spellStart"/>
      <w:r>
        <w:t>т.ч</w:t>
      </w:r>
      <w:proofErr w:type="spellEnd"/>
      <w:r>
        <w:t>. расположенных в них сетей и коммуникаций, без согласия Арендодателя;</w:t>
      </w:r>
    </w:p>
    <w:p w:rsidR="00D21A9A" w:rsidRDefault="005C1D54">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rsidR="00D21A9A" w:rsidRDefault="005C1D54">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21A9A" w:rsidRDefault="005C1D54">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D21A9A" w:rsidRDefault="005C1D54">
      <w:pPr>
        <w:widowControl w:val="0"/>
        <w:autoSpaceDE w:val="0"/>
        <w:autoSpaceDN w:val="0"/>
        <w:adjustRightInd w:val="0"/>
        <w:spacing w:line="319" w:lineRule="auto"/>
        <w:ind w:firstLine="709"/>
      </w:pPr>
      <w:r>
        <w:t>2.3. Арендодатель имеет право:</w:t>
      </w:r>
    </w:p>
    <w:p w:rsidR="00D21A9A" w:rsidRDefault="005C1D54">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rsidR="00D21A9A" w:rsidRDefault="005C1D54">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rsidR="00D21A9A" w:rsidRDefault="005C1D54">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21A9A" w:rsidRDefault="005C1D54">
      <w:pPr>
        <w:widowControl w:val="0"/>
        <w:autoSpaceDE w:val="0"/>
        <w:autoSpaceDN w:val="0"/>
        <w:adjustRightInd w:val="0"/>
        <w:spacing w:line="319" w:lineRule="auto"/>
        <w:ind w:firstLine="709"/>
      </w:pPr>
      <w:r>
        <w:t xml:space="preserve">2.3.4. осуществлять фото- и </w:t>
      </w:r>
      <w:proofErr w:type="spellStart"/>
      <w:r>
        <w:t>видеофиксацию</w:t>
      </w:r>
      <w:proofErr w:type="spellEnd"/>
      <w:r>
        <w:t xml:space="preserve"> состояния Объекта.</w:t>
      </w:r>
    </w:p>
    <w:p w:rsidR="00D21A9A" w:rsidRDefault="005C1D54">
      <w:pPr>
        <w:widowControl w:val="0"/>
        <w:autoSpaceDE w:val="0"/>
        <w:autoSpaceDN w:val="0"/>
        <w:adjustRightInd w:val="0"/>
        <w:spacing w:line="319" w:lineRule="auto"/>
        <w:ind w:firstLine="709"/>
      </w:pPr>
      <w:r>
        <w:t>2.4. Арендатор имеет право:</w:t>
      </w:r>
    </w:p>
    <w:p w:rsidR="00D21A9A" w:rsidRDefault="005C1D54">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rsidR="00D21A9A" w:rsidRDefault="005C1D54">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rsidR="00D21A9A" w:rsidRDefault="005C1D54">
      <w:pPr>
        <w:widowControl w:val="0"/>
        <w:autoSpaceDE w:val="0"/>
        <w:autoSpaceDN w:val="0"/>
        <w:adjustRightInd w:val="0"/>
        <w:spacing w:line="319" w:lineRule="auto"/>
        <w:ind w:firstLine="709"/>
      </w:pPr>
      <w:r>
        <w:lastRenderedPageBreak/>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D21A9A" w:rsidRDefault="005C1D54">
      <w:pPr>
        <w:widowControl w:val="0"/>
        <w:autoSpaceDE w:val="0"/>
        <w:autoSpaceDN w:val="0"/>
        <w:adjustRightInd w:val="0"/>
        <w:ind w:firstLine="709"/>
      </w:pPr>
      <w:r>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rsidR="00D21A9A" w:rsidRDefault="00D21A9A">
      <w:pPr>
        <w:widowControl w:val="0"/>
        <w:autoSpaceDE w:val="0"/>
        <w:autoSpaceDN w:val="0"/>
        <w:adjustRightInd w:val="0"/>
        <w:ind w:firstLine="709"/>
      </w:pPr>
    </w:p>
    <w:p w:rsidR="00D21A9A" w:rsidRDefault="005C1D54">
      <w:pPr>
        <w:widowControl w:val="0"/>
        <w:autoSpaceDE w:val="0"/>
        <w:autoSpaceDN w:val="0"/>
        <w:adjustRightInd w:val="0"/>
        <w:spacing w:line="319" w:lineRule="auto"/>
        <w:jc w:val="center"/>
      </w:pPr>
      <w:r>
        <w:t>3. Арендная плата и порядок расчетов</w:t>
      </w:r>
    </w:p>
    <w:p w:rsidR="00D21A9A" w:rsidRDefault="005C1D54">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rsidR="00D21A9A" w:rsidRDefault="005C1D54">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rsidR="00D21A9A" w:rsidRDefault="005C1D54">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rsidR="00D21A9A" w:rsidRDefault="005C1D54">
      <w:pPr>
        <w:widowControl w:val="0"/>
        <w:autoSpaceDE w:val="0"/>
        <w:autoSpaceDN w:val="0"/>
        <w:adjustRightInd w:val="0"/>
        <w:spacing w:line="319" w:lineRule="auto"/>
        <w:ind w:firstLine="709"/>
      </w:pPr>
      <w:r>
        <w:t xml:space="preserve">3.4.     Ежемесячная арендная плата включает в себя плату за 1 </w:t>
      </w:r>
      <w:proofErr w:type="spellStart"/>
      <w:r>
        <w:t>кв.м</w:t>
      </w:r>
      <w:proofErr w:type="spellEnd"/>
      <w:r>
        <w:t xml:space="preserve"> общей площади арендуемого помещения в размере ________ руб.</w:t>
      </w:r>
    </w:p>
    <w:p w:rsidR="00D21A9A" w:rsidRDefault="005C1D54">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rsidR="00D21A9A" w:rsidRDefault="005C1D54">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rsidR="00D21A9A" w:rsidRDefault="005C1D54">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rsidR="00D21A9A" w:rsidRDefault="005C1D54">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rsidR="00D21A9A" w:rsidRDefault="005C1D54">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rsidR="00D21A9A" w:rsidRDefault="005C1D54">
      <w:pPr>
        <w:widowControl w:val="0"/>
        <w:autoSpaceDE w:val="0"/>
        <w:autoSpaceDN w:val="0"/>
        <w:adjustRightInd w:val="0"/>
        <w:spacing w:line="319" w:lineRule="auto"/>
        <w:ind w:firstLine="709"/>
      </w:pPr>
      <w:r>
        <w:t>3.9.</w:t>
      </w:r>
      <w:r>
        <w:tab/>
        <w:t xml:space="preserve">Уплаченный в ходе проведения конкурентных процедур Арендатором задаток в </w:t>
      </w:r>
      <w:proofErr w:type="gramStart"/>
      <w:r>
        <w:t>сумме  </w:t>
      </w:r>
      <w:r w:rsidR="003566C4" w:rsidRPr="003566C4">
        <w:t>193</w:t>
      </w:r>
      <w:proofErr w:type="gramEnd"/>
      <w:r w:rsidR="003566C4" w:rsidRPr="003566C4">
        <w:t xml:space="preserve"> 742  (Сто девяносто три тысячи семьсот сорок два)</w:t>
      </w:r>
      <w:r w:rsidR="003566C4">
        <w:t xml:space="preserve"> </w:t>
      </w:r>
      <w:r>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2" w:name="Par266"/>
      <w:bookmarkEnd w:id="32"/>
      <w:r>
        <w:t>4. Ответственность Сторон</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21A9A" w:rsidRDefault="005C1D54">
      <w:pPr>
        <w:widowControl w:val="0"/>
        <w:autoSpaceDE w:val="0"/>
        <w:autoSpaceDN w:val="0"/>
        <w:adjustRightInd w:val="0"/>
        <w:spacing w:line="319" w:lineRule="auto"/>
        <w:ind w:firstLine="709"/>
      </w:pPr>
      <w:r>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t>непредъявления</w:t>
      </w:r>
      <w:proofErr w:type="spellEnd"/>
      <w:r>
        <w:t xml:space="preserve"> Арендодателем требования неустойка не начисляется и не подлежит уплате.</w:t>
      </w:r>
    </w:p>
    <w:p w:rsidR="00D21A9A" w:rsidRDefault="005C1D54">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rsidR="00D21A9A" w:rsidRDefault="005C1D54">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rsidR="00D21A9A" w:rsidRDefault="005C1D54">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21A9A" w:rsidRDefault="005C1D54">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3" w:name="Par272"/>
      <w:bookmarkEnd w:id="33"/>
      <w:r>
        <w:t>5. Обстоятельства непреодолимой силы</w:t>
      </w:r>
    </w:p>
    <w:p w:rsidR="00D21A9A" w:rsidRDefault="005C1D54">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21A9A" w:rsidRDefault="005C1D54">
      <w:pPr>
        <w:widowControl w:val="0"/>
        <w:autoSpaceDE w:val="0"/>
        <w:autoSpaceDN w:val="0"/>
        <w:adjustRightInd w:val="0"/>
        <w:spacing w:line="319" w:lineRule="auto"/>
        <w:ind w:firstLine="709"/>
      </w:pPr>
      <w:r>
        <w:t xml:space="preserve">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w:t>
      </w:r>
      <w:r>
        <w:lastRenderedPageBreak/>
        <w:t>по месту нахождения Объекта.</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4" w:name="Par278"/>
      <w:bookmarkEnd w:id="34"/>
      <w:r>
        <w:t>6. Конфиденциальность</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5" w:name="Par282"/>
      <w:bookmarkEnd w:id="35"/>
      <w:r>
        <w:t>7. Порядок разрешения споров</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rsidR="00D21A9A" w:rsidRDefault="005C1D54">
      <w:pPr>
        <w:widowControl w:val="0"/>
        <w:autoSpaceDE w:val="0"/>
        <w:autoSpaceDN w:val="0"/>
        <w:adjustRightInd w:val="0"/>
        <w:spacing w:line="319" w:lineRule="auto"/>
        <w:jc w:val="center"/>
        <w:outlineLvl w:val="2"/>
      </w:pPr>
      <w:bookmarkStart w:id="36" w:name="Par287"/>
      <w:bookmarkEnd w:id="36"/>
      <w:r>
        <w:t>8. Одностороннее расторжение Договора</w:t>
      </w: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D21A9A" w:rsidRDefault="005C1D54">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rsidR="00D21A9A" w:rsidRDefault="005C1D54">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rsidR="00D21A9A" w:rsidRDefault="005C1D54">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D21A9A" w:rsidRDefault="005C1D54">
      <w:pPr>
        <w:widowControl w:val="0"/>
        <w:autoSpaceDE w:val="0"/>
        <w:autoSpaceDN w:val="0"/>
        <w:adjustRightInd w:val="0"/>
        <w:spacing w:line="319" w:lineRule="auto"/>
        <w:ind w:firstLine="709"/>
        <w:outlineLvl w:val="2"/>
      </w:pPr>
      <w:r>
        <w:t>8.1.4.</w:t>
      </w:r>
      <w:r>
        <w:tab/>
        <w:t>при нарушении Арендатором любого из условий, установленных пунктами 2.2.2, 2.2.6 настоящего Договора;</w:t>
      </w:r>
    </w:p>
    <w:p w:rsidR="00D21A9A" w:rsidRDefault="005C1D54">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w:t>
      </w:r>
      <w:r>
        <w:lastRenderedPageBreak/>
        <w:t xml:space="preserve">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rsidR="00D21A9A" w:rsidRDefault="005C1D54">
      <w:pPr>
        <w:widowControl w:val="0"/>
        <w:autoSpaceDE w:val="0"/>
        <w:autoSpaceDN w:val="0"/>
        <w:adjustRightInd w:val="0"/>
        <w:spacing w:line="319" w:lineRule="auto"/>
        <w:ind w:firstLine="709"/>
        <w:outlineLvl w:val="2"/>
      </w:pPr>
      <w:r>
        <w:t>8.3.</w:t>
      </w:r>
      <w: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21A9A" w:rsidRDefault="00D21A9A">
      <w:pPr>
        <w:widowControl w:val="0"/>
        <w:autoSpaceDE w:val="0"/>
        <w:autoSpaceDN w:val="0"/>
        <w:adjustRightInd w:val="0"/>
        <w:spacing w:line="319" w:lineRule="auto"/>
        <w:ind w:firstLine="709"/>
        <w:outlineLvl w:val="2"/>
      </w:pP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rsidR="00D21A9A" w:rsidRDefault="005C1D54">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rsidR="00D21A9A" w:rsidRDefault="005C1D54">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rsidR="00D21A9A" w:rsidRDefault="005C1D54">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rsidR="00D21A9A" w:rsidRDefault="00D21A9A">
      <w:pPr>
        <w:widowControl w:val="0"/>
        <w:autoSpaceDE w:val="0"/>
        <w:autoSpaceDN w:val="0"/>
        <w:adjustRightInd w:val="0"/>
        <w:spacing w:line="319" w:lineRule="auto"/>
        <w:ind w:firstLine="709"/>
        <w:outlineLvl w:val="2"/>
      </w:pPr>
    </w:p>
    <w:p w:rsidR="00D21A9A" w:rsidRDefault="005C1D54">
      <w:pPr>
        <w:widowControl w:val="0"/>
        <w:autoSpaceDE w:val="0"/>
        <w:autoSpaceDN w:val="0"/>
        <w:adjustRightInd w:val="0"/>
        <w:spacing w:line="319" w:lineRule="auto"/>
        <w:jc w:val="center"/>
        <w:outlineLvl w:val="2"/>
      </w:pPr>
      <w:r>
        <w:t>9. Прочие условия</w:t>
      </w:r>
    </w:p>
    <w:p w:rsidR="00D21A9A" w:rsidRDefault="00D21A9A">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21A9A">
        <w:trPr>
          <w:trHeight w:val="1600"/>
          <w:tblCellSpacing w:w="0" w:type="dxa"/>
        </w:trPr>
        <w:tc>
          <w:tcPr>
            <w:tcW w:w="9316" w:type="dxa"/>
          </w:tcPr>
          <w:p w:rsidR="00D21A9A" w:rsidRDefault="005C1D54">
            <w:pPr>
              <w:widowControl w:val="0"/>
              <w:autoSpaceDE w:val="0"/>
              <w:autoSpaceDN w:val="0"/>
              <w:adjustRightInd w:val="0"/>
              <w:spacing w:line="319" w:lineRule="auto"/>
              <w:ind w:right="-40" w:firstLine="709"/>
            </w:pPr>
            <w:r>
              <w:t xml:space="preserve">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w:t>
            </w:r>
            <w:proofErr w:type="gramStart"/>
            <w:r>
              <w:t>ликвидации таких чрезвычайных ситуаций</w:t>
            </w:r>
            <w:proofErr w:type="gramEnd"/>
            <w:r>
              <w:t xml:space="preserve"> или их последствий.</w:t>
            </w:r>
          </w:p>
          <w:p w:rsidR="00D21A9A" w:rsidRDefault="005C1D54">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rsidR="00D21A9A" w:rsidRDefault="005C1D54">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rsidR="00D21A9A" w:rsidRDefault="005C1D54">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тел.(496) 46-46-215. </w:t>
            </w:r>
          </w:p>
          <w:p w:rsidR="00D21A9A" w:rsidRDefault="005C1D54">
            <w:pPr>
              <w:widowControl w:val="0"/>
              <w:autoSpaceDE w:val="0"/>
              <w:autoSpaceDN w:val="0"/>
              <w:adjustRightInd w:val="0"/>
              <w:spacing w:line="319" w:lineRule="auto"/>
              <w:ind w:right="-40" w:firstLine="669"/>
            </w:pPr>
            <w:r>
              <w:t xml:space="preserve">9.3. Представителем Арендатора для обеспечения оперативного взаимодействия Сторон по настоящему Договору </w:t>
            </w:r>
            <w:proofErr w:type="gramStart"/>
            <w:r>
              <w:t>является  _</w:t>
            </w:r>
            <w:proofErr w:type="gramEnd"/>
            <w:r>
              <w:t>__________________________(указывается должность, Ф.И.О.), тел. ____________________, электронная почта __________________.</w:t>
            </w:r>
          </w:p>
        </w:tc>
      </w:tr>
    </w:tbl>
    <w:p w:rsidR="00D21A9A" w:rsidRDefault="005C1D54">
      <w:pPr>
        <w:widowControl w:val="0"/>
        <w:autoSpaceDE w:val="0"/>
        <w:autoSpaceDN w:val="0"/>
        <w:adjustRightInd w:val="0"/>
        <w:spacing w:line="319" w:lineRule="auto"/>
        <w:ind w:firstLine="709"/>
      </w:pPr>
      <w:r>
        <w:t xml:space="preserve">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w:t>
      </w:r>
      <w:r>
        <w:lastRenderedPageBreak/>
        <w:t>образом и полученными адресатом в день возврата отправителю.</w:t>
      </w:r>
    </w:p>
    <w:p w:rsidR="00D21A9A" w:rsidRDefault="005C1D54">
      <w:pPr>
        <w:widowControl w:val="0"/>
        <w:autoSpaceDE w:val="0"/>
        <w:autoSpaceDN w:val="0"/>
        <w:adjustRightInd w:val="0"/>
        <w:spacing w:line="319" w:lineRule="auto"/>
        <w:ind w:firstLine="709"/>
      </w:pPr>
      <w:r>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21A9A" w:rsidRDefault="005C1D54">
      <w:pPr>
        <w:widowControl w:val="0"/>
        <w:autoSpaceDE w:val="0"/>
        <w:autoSpaceDN w:val="0"/>
        <w:adjustRightInd w:val="0"/>
        <w:spacing w:line="319" w:lineRule="auto"/>
        <w:ind w:firstLine="709"/>
      </w:pPr>
      <w:r>
        <w:t>9.6. Настоящий Договор вступает в действие со дня его подписания, применяется к отношениям, возникшим со дня подписания Сторонами акта приема-пер</w:t>
      </w:r>
      <w:r w:rsidR="008435FD">
        <w:t>едачи Объекта, и действует до 31</w:t>
      </w:r>
      <w:r>
        <w:t>.0</w:t>
      </w:r>
      <w:r w:rsidR="008435FD">
        <w:t>5</w:t>
      </w:r>
      <w:r>
        <w:t>.202</w:t>
      </w:r>
      <w:r w:rsidR="008435FD">
        <w:t>4</w:t>
      </w:r>
      <w:r>
        <w:t xml:space="preserve"> г. включительно. В части осуществления взаиморасчетов настоящий Договор действует до исполнения Сторонами своих обязательств в полном объеме.</w:t>
      </w:r>
    </w:p>
    <w:p w:rsidR="00D21A9A" w:rsidRDefault="005C1D54">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rsidR="00D21A9A" w:rsidRDefault="005C1D54">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outlineLvl w:val="2"/>
      </w:pPr>
      <w:bookmarkStart w:id="37" w:name="Par304"/>
      <w:bookmarkEnd w:id="37"/>
      <w:r>
        <w:t>10. Адреса и реквизиты Сторон</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8435FD">
            <w:pPr>
              <w:widowControl w:val="0"/>
              <w:autoSpaceDE w:val="0"/>
              <w:autoSpaceDN w:val="0"/>
              <w:adjustRightInd w:val="0"/>
              <w:spacing w:line="319" w:lineRule="auto"/>
              <w:ind w:firstLine="709"/>
            </w:pPr>
            <w:r>
              <w:t xml:space="preserve">Управляющий </w:t>
            </w:r>
            <w:r w:rsidR="005C1D54">
              <w:t>директор</w:t>
            </w:r>
          </w:p>
          <w:p w:rsidR="00D21A9A" w:rsidRDefault="005C1D54">
            <w:pPr>
              <w:widowControl w:val="0"/>
              <w:autoSpaceDE w:val="0"/>
              <w:autoSpaceDN w:val="0"/>
              <w:adjustRightInd w:val="0"/>
              <w:spacing w:line="319" w:lineRule="auto"/>
              <w:ind w:firstLine="709"/>
            </w:pPr>
            <w:r>
              <w:t>_____________________</w:t>
            </w:r>
          </w:p>
        </w:tc>
        <w:tc>
          <w:tcPr>
            <w:tcW w:w="4673" w:type="dxa"/>
          </w:tcPr>
          <w:p w:rsidR="00D21A9A" w:rsidRDefault="008435FD">
            <w:pPr>
              <w:widowControl w:val="0"/>
              <w:autoSpaceDE w:val="0"/>
              <w:autoSpaceDN w:val="0"/>
              <w:adjustRightInd w:val="0"/>
              <w:spacing w:line="319" w:lineRule="auto"/>
              <w:ind w:firstLine="709"/>
            </w:pPr>
            <w:r>
              <w:t>Управляющий</w:t>
            </w:r>
            <w:r w:rsidR="005C1D54">
              <w:t xml:space="preserve"> директор</w:t>
            </w:r>
          </w:p>
          <w:p w:rsidR="00D21A9A" w:rsidRDefault="005C1D54">
            <w:pPr>
              <w:widowControl w:val="0"/>
              <w:autoSpaceDE w:val="0"/>
              <w:autoSpaceDN w:val="0"/>
              <w:adjustRightInd w:val="0"/>
              <w:spacing w:line="319" w:lineRule="auto"/>
              <w:ind w:firstLine="709"/>
            </w:pPr>
            <w:r>
              <w:t>______________________</w:t>
            </w:r>
          </w:p>
          <w:p w:rsidR="00D21A9A" w:rsidRDefault="00D21A9A">
            <w:pPr>
              <w:widowControl w:val="0"/>
              <w:autoSpaceDE w:val="0"/>
              <w:autoSpaceDN w:val="0"/>
              <w:adjustRightInd w:val="0"/>
              <w:spacing w:line="319" w:lineRule="auto"/>
              <w:ind w:firstLine="709"/>
            </w:pPr>
          </w:p>
        </w:tc>
      </w:tr>
    </w:tbl>
    <w:p w:rsidR="00D21A9A" w:rsidRDefault="00D21A9A">
      <w:pPr>
        <w:widowControl w:val="0"/>
        <w:autoSpaceDE w:val="0"/>
        <w:autoSpaceDN w:val="0"/>
        <w:adjustRightInd w:val="0"/>
        <w:spacing w:line="271" w:lineRule="auto"/>
        <w:ind w:left="4956"/>
        <w:jc w:val="left"/>
      </w:pPr>
      <w:bookmarkStart w:id="38" w:name="Par310"/>
      <w:bookmarkEnd w:id="38"/>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D21A9A">
      <w:pPr>
        <w:widowControl w:val="0"/>
        <w:autoSpaceDE w:val="0"/>
        <w:autoSpaceDN w:val="0"/>
        <w:adjustRightInd w:val="0"/>
        <w:spacing w:line="271" w:lineRule="auto"/>
        <w:ind w:left="4956"/>
        <w:jc w:val="left"/>
      </w:pPr>
    </w:p>
    <w:p w:rsidR="00D21A9A" w:rsidRDefault="005C1D54">
      <w:pPr>
        <w:widowControl w:val="0"/>
        <w:autoSpaceDE w:val="0"/>
        <w:autoSpaceDN w:val="0"/>
        <w:adjustRightInd w:val="0"/>
        <w:spacing w:line="271" w:lineRule="auto"/>
        <w:ind w:left="4956"/>
        <w:jc w:val="left"/>
      </w:pPr>
      <w:r>
        <w:t>Приложение № 1</w:t>
      </w:r>
    </w:p>
    <w:p w:rsidR="00D21A9A" w:rsidRDefault="005C1D54">
      <w:pPr>
        <w:widowControl w:val="0"/>
        <w:autoSpaceDE w:val="0"/>
        <w:autoSpaceDN w:val="0"/>
        <w:adjustRightInd w:val="0"/>
        <w:spacing w:line="271" w:lineRule="auto"/>
        <w:ind w:left="4956"/>
        <w:jc w:val="left"/>
      </w:pPr>
      <w:r>
        <w:t>к договору аренды объектов</w:t>
      </w:r>
    </w:p>
    <w:p w:rsidR="00D21A9A" w:rsidRDefault="005C1D54">
      <w:pPr>
        <w:widowControl w:val="0"/>
        <w:autoSpaceDE w:val="0"/>
        <w:autoSpaceDN w:val="0"/>
        <w:adjustRightInd w:val="0"/>
        <w:spacing w:line="271" w:lineRule="auto"/>
        <w:ind w:left="4956"/>
        <w:jc w:val="left"/>
      </w:pPr>
      <w:r>
        <w:t>недвижимого имущества</w:t>
      </w:r>
    </w:p>
    <w:p w:rsidR="00D21A9A" w:rsidRDefault="005C1D54">
      <w:pPr>
        <w:widowControl w:val="0"/>
        <w:autoSpaceDE w:val="0"/>
        <w:autoSpaceDN w:val="0"/>
        <w:adjustRightInd w:val="0"/>
        <w:spacing w:line="271" w:lineRule="auto"/>
        <w:ind w:left="4956"/>
        <w:jc w:val="left"/>
      </w:pPr>
      <w:r>
        <w:t>от «____» ______________ 20__ г. № ____</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rsidR="00D21A9A" w:rsidRDefault="00D21A9A">
      <w:pPr>
        <w:widowControl w:val="0"/>
        <w:autoSpaceDE w:val="0"/>
        <w:autoSpaceDN w:val="0"/>
        <w:adjustRightInd w:val="0"/>
        <w:spacing w:line="319" w:lineRule="auto"/>
        <w:ind w:firstLine="709"/>
        <w:rPr>
          <w:i/>
        </w:rPr>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jc w:val="center"/>
        <w:rPr>
          <w:b/>
        </w:rPr>
      </w:pPr>
      <w:r>
        <w:rPr>
          <w:b/>
        </w:rPr>
        <w:t>План размещения</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8435FD">
            <w:pPr>
              <w:widowControl w:val="0"/>
              <w:autoSpaceDE w:val="0"/>
              <w:autoSpaceDN w:val="0"/>
              <w:adjustRightInd w:val="0"/>
              <w:spacing w:line="319" w:lineRule="auto"/>
              <w:ind w:firstLine="709"/>
            </w:pPr>
            <w:r>
              <w:t xml:space="preserve">Управляющий </w:t>
            </w:r>
            <w:r w:rsidR="005C1D54">
              <w:t>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pPr>
          </w:p>
        </w:tc>
      </w:tr>
    </w:tbl>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D21A9A">
      <w:pPr>
        <w:widowControl w:val="0"/>
        <w:shd w:val="clear" w:color="auto" w:fill="FFFFFF"/>
        <w:tabs>
          <w:tab w:val="left" w:pos="1418"/>
        </w:tabs>
        <w:spacing w:line="271" w:lineRule="auto"/>
        <w:ind w:left="6372"/>
        <w:jc w:val="left"/>
      </w:pPr>
    </w:p>
    <w:p w:rsidR="00D21A9A" w:rsidRDefault="005C1D54">
      <w:pPr>
        <w:widowControl w:val="0"/>
        <w:shd w:val="clear" w:color="auto" w:fill="FFFFFF"/>
        <w:tabs>
          <w:tab w:val="left" w:pos="1418"/>
        </w:tabs>
        <w:spacing w:line="271" w:lineRule="auto"/>
        <w:ind w:left="6372"/>
        <w:jc w:val="left"/>
      </w:pPr>
      <w:r>
        <w:t>Приложение № 2</w:t>
      </w:r>
    </w:p>
    <w:p w:rsidR="00D21A9A" w:rsidRDefault="005C1D54">
      <w:pPr>
        <w:widowControl w:val="0"/>
        <w:shd w:val="clear" w:color="auto" w:fill="FFFFFF"/>
        <w:tabs>
          <w:tab w:val="left" w:pos="1418"/>
        </w:tabs>
        <w:spacing w:line="271" w:lineRule="auto"/>
        <w:ind w:left="6372"/>
        <w:jc w:val="left"/>
      </w:pPr>
      <w:r>
        <w:t>к договору аренды объектов</w:t>
      </w:r>
    </w:p>
    <w:p w:rsidR="00D21A9A" w:rsidRDefault="005C1D54">
      <w:pPr>
        <w:widowControl w:val="0"/>
        <w:shd w:val="clear" w:color="auto" w:fill="FFFFFF"/>
        <w:tabs>
          <w:tab w:val="left" w:pos="1418"/>
        </w:tabs>
        <w:spacing w:line="271" w:lineRule="auto"/>
        <w:ind w:left="6372"/>
        <w:jc w:val="left"/>
      </w:pPr>
      <w:r>
        <w:t>недвижимого имущества</w:t>
      </w:r>
    </w:p>
    <w:p w:rsidR="00D21A9A" w:rsidRDefault="00D21A9A">
      <w:pPr>
        <w:widowControl w:val="0"/>
        <w:shd w:val="clear" w:color="auto" w:fill="FFFFFF"/>
        <w:tabs>
          <w:tab w:val="left" w:pos="1418"/>
        </w:tabs>
        <w:spacing w:line="319" w:lineRule="auto"/>
        <w:ind w:firstLine="709"/>
        <w:rPr>
          <w:rFonts w:eastAsia="Calibri"/>
        </w:rPr>
      </w:pPr>
    </w:p>
    <w:p w:rsidR="00D21A9A" w:rsidRDefault="00D21A9A">
      <w:pPr>
        <w:widowControl w:val="0"/>
        <w:shd w:val="clear" w:color="auto" w:fill="FFFFFF"/>
        <w:tabs>
          <w:tab w:val="left" w:pos="1418"/>
        </w:tabs>
        <w:spacing w:line="319" w:lineRule="auto"/>
        <w:ind w:firstLine="709"/>
        <w:rPr>
          <w:rFonts w:eastAsia="Calibri"/>
        </w:rPr>
      </w:pPr>
    </w:p>
    <w:p w:rsidR="00D21A9A" w:rsidRDefault="005C1D54">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rsidR="00D21A9A" w:rsidRDefault="00D21A9A">
      <w:pPr>
        <w:widowControl w:val="0"/>
        <w:shd w:val="clear" w:color="auto" w:fill="FFFFFF"/>
        <w:tabs>
          <w:tab w:val="left" w:pos="1418"/>
        </w:tabs>
        <w:spacing w:line="319" w:lineRule="auto"/>
        <w:ind w:firstLine="709"/>
        <w:rPr>
          <w:rFonts w:eastAsia="Calibri"/>
          <w:i/>
        </w:rPr>
      </w:pPr>
    </w:p>
    <w:p w:rsidR="00D21A9A" w:rsidRDefault="005C1D54">
      <w:pPr>
        <w:spacing w:after="200" w:line="319" w:lineRule="auto"/>
        <w:ind w:firstLine="709"/>
        <w:rPr>
          <w:rFonts w:eastAsia="Calibri"/>
          <w:i/>
        </w:rPr>
      </w:pPr>
      <w:r>
        <w:rPr>
          <w:rFonts w:eastAsia="Calibri"/>
          <w:i/>
        </w:rPr>
        <w:br w:type="page"/>
      </w:r>
    </w:p>
    <w:p w:rsidR="00D21A9A" w:rsidRDefault="005C1D54">
      <w:pPr>
        <w:widowControl w:val="0"/>
        <w:shd w:val="clear" w:color="auto" w:fill="FFFFFF"/>
        <w:tabs>
          <w:tab w:val="left" w:pos="1418"/>
        </w:tabs>
        <w:spacing w:line="271" w:lineRule="auto"/>
        <w:ind w:left="6372"/>
        <w:jc w:val="left"/>
      </w:pPr>
      <w:r>
        <w:lastRenderedPageBreak/>
        <w:t>Приложение № 3</w:t>
      </w:r>
    </w:p>
    <w:p w:rsidR="00D21A9A" w:rsidRDefault="005C1D54">
      <w:pPr>
        <w:widowControl w:val="0"/>
        <w:shd w:val="clear" w:color="auto" w:fill="FFFFFF"/>
        <w:tabs>
          <w:tab w:val="left" w:pos="1418"/>
        </w:tabs>
        <w:spacing w:line="271" w:lineRule="auto"/>
        <w:ind w:left="6372"/>
        <w:jc w:val="left"/>
      </w:pPr>
      <w:r>
        <w:t>к договору аренды объектов</w:t>
      </w:r>
    </w:p>
    <w:p w:rsidR="00D21A9A" w:rsidRDefault="005C1D54">
      <w:pPr>
        <w:widowControl w:val="0"/>
        <w:shd w:val="clear" w:color="auto" w:fill="FFFFFF"/>
        <w:tabs>
          <w:tab w:val="left" w:pos="1418"/>
        </w:tabs>
        <w:spacing w:line="271" w:lineRule="auto"/>
        <w:ind w:left="6372"/>
        <w:jc w:val="left"/>
      </w:pPr>
      <w:r>
        <w:t>недвижимого имущества</w:t>
      </w:r>
    </w:p>
    <w:p w:rsidR="00D21A9A" w:rsidRDefault="00D21A9A">
      <w:pPr>
        <w:widowControl w:val="0"/>
        <w:autoSpaceDE w:val="0"/>
        <w:autoSpaceDN w:val="0"/>
        <w:adjustRightInd w:val="0"/>
        <w:spacing w:line="319" w:lineRule="auto"/>
        <w:ind w:firstLine="709"/>
        <w:jc w:val="right"/>
      </w:pPr>
    </w:p>
    <w:p w:rsidR="00D21A9A" w:rsidRDefault="005C1D54">
      <w:pPr>
        <w:widowControl w:val="0"/>
        <w:autoSpaceDE w:val="0"/>
        <w:autoSpaceDN w:val="0"/>
        <w:adjustRightInd w:val="0"/>
        <w:spacing w:line="271" w:lineRule="auto"/>
        <w:jc w:val="center"/>
        <w:outlineLvl w:val="2"/>
        <w:rPr>
          <w:b/>
          <w:bCs/>
        </w:rPr>
      </w:pPr>
      <w:bookmarkStart w:id="39" w:name="Par316"/>
      <w:bookmarkEnd w:id="39"/>
      <w:r>
        <w:rPr>
          <w:b/>
          <w:bCs/>
        </w:rPr>
        <w:t>АКТ</w:t>
      </w:r>
    </w:p>
    <w:p w:rsidR="00D21A9A" w:rsidRDefault="005C1D54">
      <w:pPr>
        <w:widowControl w:val="0"/>
        <w:autoSpaceDE w:val="0"/>
        <w:autoSpaceDN w:val="0"/>
        <w:adjustRightInd w:val="0"/>
        <w:spacing w:line="271" w:lineRule="auto"/>
        <w:jc w:val="center"/>
        <w:rPr>
          <w:b/>
          <w:bCs/>
        </w:rPr>
      </w:pPr>
      <w:r>
        <w:rPr>
          <w:b/>
          <w:bCs/>
        </w:rPr>
        <w:t>приема-передачи</w:t>
      </w:r>
    </w:p>
    <w:p w:rsidR="00D21A9A" w:rsidRDefault="00D21A9A">
      <w:pPr>
        <w:widowControl w:val="0"/>
        <w:autoSpaceDE w:val="0"/>
        <w:autoSpaceDN w:val="0"/>
        <w:adjustRightInd w:val="0"/>
        <w:spacing w:line="319" w:lineRule="auto"/>
        <w:ind w:firstLine="709"/>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21A9A" w:rsidRDefault="005C1D54">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line="319" w:lineRule="auto"/>
              <w:ind w:firstLine="709"/>
            </w:pPr>
            <w:r>
              <w:t>Арендодатель:</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tc>
        <w:tc>
          <w:tcPr>
            <w:tcW w:w="4673" w:type="dxa"/>
          </w:tcPr>
          <w:p w:rsidR="00D21A9A" w:rsidRDefault="005C1D54">
            <w:pPr>
              <w:widowControl w:val="0"/>
              <w:autoSpaceDE w:val="0"/>
              <w:autoSpaceDN w:val="0"/>
              <w:adjustRightInd w:val="0"/>
              <w:spacing w:line="319" w:lineRule="auto"/>
              <w:ind w:firstLine="709"/>
            </w:pPr>
            <w:r>
              <w:t>Арендатор:</w:t>
            </w:r>
          </w:p>
        </w:tc>
      </w:tr>
      <w:tr w:rsidR="00D21A9A">
        <w:tc>
          <w:tcPr>
            <w:tcW w:w="4672" w:type="dxa"/>
          </w:tcPr>
          <w:p w:rsidR="00D21A9A" w:rsidRDefault="008435FD">
            <w:pPr>
              <w:widowControl w:val="0"/>
              <w:autoSpaceDE w:val="0"/>
              <w:autoSpaceDN w:val="0"/>
              <w:adjustRightInd w:val="0"/>
              <w:spacing w:line="319" w:lineRule="auto"/>
              <w:ind w:firstLine="709"/>
            </w:pPr>
            <w:r>
              <w:t>Управляющий</w:t>
            </w:r>
            <w:r w:rsidR="005C1D54">
              <w:t xml:space="preserve">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r>
    </w:tbl>
    <w:p w:rsidR="00D21A9A" w:rsidRDefault="00D21A9A">
      <w:pPr>
        <w:pStyle w:val="ConsPlusNonformat"/>
        <w:spacing w:line="319" w:lineRule="auto"/>
        <w:ind w:firstLine="709"/>
        <w:jc w:val="both"/>
        <w:rPr>
          <w:rFonts w:ascii="Times New Roman" w:hAnsi="Times New Roman" w:cs="Times New Roman"/>
          <w:sz w:val="24"/>
          <w:szCs w:val="24"/>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D21A9A">
      <w:pPr>
        <w:spacing w:line="271" w:lineRule="auto"/>
        <w:ind w:left="6372"/>
        <w:jc w:val="left"/>
        <w:rPr>
          <w:bCs/>
        </w:rPr>
      </w:pPr>
    </w:p>
    <w:p w:rsidR="00D21A9A" w:rsidRDefault="005C1D54">
      <w:pPr>
        <w:spacing w:line="271" w:lineRule="auto"/>
        <w:ind w:left="6372"/>
        <w:jc w:val="left"/>
        <w:rPr>
          <w:bCs/>
        </w:rPr>
      </w:pPr>
      <w:r>
        <w:rPr>
          <w:bCs/>
        </w:rPr>
        <w:t>Приложение № 4</w:t>
      </w:r>
    </w:p>
    <w:p w:rsidR="00D21A9A" w:rsidRDefault="005C1D54">
      <w:pPr>
        <w:spacing w:line="271" w:lineRule="auto"/>
        <w:ind w:left="6372"/>
        <w:jc w:val="left"/>
        <w:rPr>
          <w:bCs/>
        </w:rPr>
      </w:pPr>
      <w:r>
        <w:rPr>
          <w:bCs/>
        </w:rPr>
        <w:t>к договору аренды объектов</w:t>
      </w:r>
    </w:p>
    <w:p w:rsidR="00D21A9A" w:rsidRDefault="005C1D54">
      <w:pPr>
        <w:widowControl w:val="0"/>
        <w:autoSpaceDE w:val="0"/>
        <w:autoSpaceDN w:val="0"/>
        <w:adjustRightInd w:val="0"/>
        <w:spacing w:line="271" w:lineRule="auto"/>
        <w:ind w:left="6372"/>
        <w:jc w:val="left"/>
        <w:outlineLvl w:val="2"/>
        <w:rPr>
          <w:bCs/>
        </w:rPr>
      </w:pPr>
      <w:r>
        <w:rPr>
          <w:bCs/>
        </w:rPr>
        <w:t>недвижимого имущества</w:t>
      </w:r>
    </w:p>
    <w:p w:rsidR="00D21A9A" w:rsidRDefault="00D21A9A">
      <w:pPr>
        <w:widowControl w:val="0"/>
        <w:autoSpaceDE w:val="0"/>
        <w:autoSpaceDN w:val="0"/>
        <w:adjustRightInd w:val="0"/>
        <w:spacing w:line="271" w:lineRule="auto"/>
        <w:jc w:val="center"/>
        <w:outlineLvl w:val="2"/>
        <w:rPr>
          <w:b/>
          <w:bCs/>
        </w:rPr>
      </w:pPr>
    </w:p>
    <w:p w:rsidR="00D21A9A" w:rsidRDefault="005C1D54">
      <w:pPr>
        <w:widowControl w:val="0"/>
        <w:autoSpaceDE w:val="0"/>
        <w:autoSpaceDN w:val="0"/>
        <w:adjustRightInd w:val="0"/>
        <w:spacing w:line="271" w:lineRule="auto"/>
        <w:jc w:val="center"/>
        <w:outlineLvl w:val="2"/>
        <w:rPr>
          <w:b/>
          <w:bCs/>
        </w:rPr>
      </w:pPr>
      <w:r>
        <w:rPr>
          <w:b/>
          <w:bCs/>
        </w:rPr>
        <w:t>АКТ</w:t>
      </w:r>
    </w:p>
    <w:p w:rsidR="00D21A9A" w:rsidRDefault="005C1D54">
      <w:pPr>
        <w:widowControl w:val="0"/>
        <w:autoSpaceDE w:val="0"/>
        <w:autoSpaceDN w:val="0"/>
        <w:adjustRightInd w:val="0"/>
        <w:spacing w:line="271" w:lineRule="auto"/>
        <w:jc w:val="center"/>
        <w:rPr>
          <w:b/>
          <w:bCs/>
        </w:rPr>
      </w:pPr>
      <w:r>
        <w:rPr>
          <w:b/>
          <w:bCs/>
        </w:rPr>
        <w:t>приема-передачи</w:t>
      </w:r>
    </w:p>
    <w:p w:rsidR="00D21A9A" w:rsidRDefault="005C1D54">
      <w:pPr>
        <w:widowControl w:val="0"/>
        <w:autoSpaceDE w:val="0"/>
        <w:autoSpaceDN w:val="0"/>
        <w:adjustRightInd w:val="0"/>
        <w:spacing w:line="271" w:lineRule="auto"/>
        <w:jc w:val="center"/>
        <w:rPr>
          <w:b/>
          <w:bCs/>
          <w:i/>
        </w:rPr>
      </w:pPr>
      <w:r>
        <w:rPr>
          <w:b/>
          <w:bCs/>
          <w:i/>
        </w:rPr>
        <w:t>(возврата объекта недвижимого имущества)</w:t>
      </w:r>
    </w:p>
    <w:p w:rsidR="00D21A9A" w:rsidRDefault="00D21A9A">
      <w:pPr>
        <w:pStyle w:val="ConsPlusNonformat"/>
        <w:spacing w:line="319" w:lineRule="auto"/>
        <w:jc w:val="both"/>
        <w:rPr>
          <w:rFonts w:ascii="Times New Roman" w:eastAsia="Calibri" w:hAnsi="Times New Roman" w:cs="Times New Roman"/>
          <w:sz w:val="24"/>
          <w:szCs w:val="24"/>
          <w:lang w:eastAsia="en-US"/>
        </w:rPr>
      </w:pPr>
    </w:p>
    <w:p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rsidR="00D21A9A" w:rsidRDefault="00D21A9A">
      <w:pPr>
        <w:widowControl w:val="0"/>
        <w:autoSpaceDE w:val="0"/>
        <w:autoSpaceDN w:val="0"/>
        <w:adjustRightInd w:val="0"/>
        <w:spacing w:line="319" w:lineRule="auto"/>
        <w:ind w:firstLine="709"/>
      </w:pP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21A9A" w:rsidRDefault="005C1D54">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tc>
          <w:tcPr>
            <w:tcW w:w="4672" w:type="dxa"/>
          </w:tcPr>
          <w:p w:rsidR="00D21A9A" w:rsidRDefault="005C1D54">
            <w:pPr>
              <w:widowControl w:val="0"/>
              <w:autoSpaceDE w:val="0"/>
              <w:autoSpaceDN w:val="0"/>
              <w:adjustRightInd w:val="0"/>
              <w:spacing w:before="60" w:line="319" w:lineRule="auto"/>
              <w:ind w:firstLine="709"/>
            </w:pPr>
            <w:r>
              <w:t>Арендодатель:</w:t>
            </w:r>
          </w:p>
          <w:p w:rsidR="00D21A9A" w:rsidRDefault="00D21A9A">
            <w:pPr>
              <w:widowControl w:val="0"/>
              <w:autoSpaceDE w:val="0"/>
              <w:autoSpaceDN w:val="0"/>
              <w:adjustRightInd w:val="0"/>
              <w:spacing w:before="60" w:line="319" w:lineRule="auto"/>
              <w:ind w:firstLine="709"/>
            </w:pPr>
          </w:p>
          <w:p w:rsidR="00D21A9A" w:rsidRDefault="00D21A9A">
            <w:pPr>
              <w:widowControl w:val="0"/>
              <w:autoSpaceDE w:val="0"/>
              <w:autoSpaceDN w:val="0"/>
              <w:adjustRightInd w:val="0"/>
              <w:spacing w:before="60" w:line="319" w:lineRule="auto"/>
              <w:ind w:firstLine="709"/>
            </w:pPr>
          </w:p>
        </w:tc>
        <w:tc>
          <w:tcPr>
            <w:tcW w:w="4673" w:type="dxa"/>
          </w:tcPr>
          <w:p w:rsidR="00D21A9A" w:rsidRDefault="005C1D54">
            <w:pPr>
              <w:widowControl w:val="0"/>
              <w:autoSpaceDE w:val="0"/>
              <w:autoSpaceDN w:val="0"/>
              <w:adjustRightInd w:val="0"/>
              <w:spacing w:before="60" w:line="319" w:lineRule="auto"/>
              <w:ind w:firstLine="709"/>
            </w:pPr>
            <w:r>
              <w:t>Арендатор:</w:t>
            </w:r>
          </w:p>
        </w:tc>
      </w:tr>
      <w:tr w:rsidR="00D21A9A">
        <w:tc>
          <w:tcPr>
            <w:tcW w:w="4672" w:type="dxa"/>
          </w:tcPr>
          <w:p w:rsidR="00D21A9A" w:rsidRDefault="008435FD">
            <w:pPr>
              <w:widowControl w:val="0"/>
              <w:autoSpaceDE w:val="0"/>
              <w:autoSpaceDN w:val="0"/>
              <w:adjustRightInd w:val="0"/>
              <w:spacing w:line="319" w:lineRule="auto"/>
              <w:ind w:firstLine="709"/>
            </w:pPr>
            <w:r>
              <w:t xml:space="preserve">Управляющий </w:t>
            </w:r>
            <w:bookmarkStart w:id="40" w:name="_GoBack"/>
            <w:bookmarkEnd w:id="40"/>
            <w:r w:rsidR="005C1D54">
              <w:t>директор</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w:t>
            </w:r>
          </w:p>
        </w:tc>
        <w:tc>
          <w:tcPr>
            <w:tcW w:w="4673" w:type="dxa"/>
          </w:tcPr>
          <w:p w:rsidR="00D21A9A" w:rsidRDefault="005C1D54">
            <w:pPr>
              <w:widowControl w:val="0"/>
              <w:autoSpaceDE w:val="0"/>
              <w:autoSpaceDN w:val="0"/>
              <w:adjustRightInd w:val="0"/>
              <w:spacing w:line="319" w:lineRule="auto"/>
              <w:ind w:firstLine="709"/>
            </w:pPr>
            <w:r>
              <w:t>Генеральный директор</w:t>
            </w:r>
          </w:p>
          <w:p w:rsidR="00D21A9A" w:rsidRDefault="00D21A9A">
            <w:pPr>
              <w:widowControl w:val="0"/>
              <w:autoSpaceDE w:val="0"/>
              <w:autoSpaceDN w:val="0"/>
              <w:adjustRightInd w:val="0"/>
              <w:spacing w:line="319" w:lineRule="auto"/>
              <w:ind w:firstLine="709"/>
            </w:pPr>
          </w:p>
          <w:p w:rsidR="00D21A9A" w:rsidRDefault="005C1D54">
            <w:pPr>
              <w:widowControl w:val="0"/>
              <w:autoSpaceDE w:val="0"/>
              <w:autoSpaceDN w:val="0"/>
              <w:adjustRightInd w:val="0"/>
              <w:spacing w:line="319" w:lineRule="auto"/>
              <w:ind w:firstLine="709"/>
            </w:pPr>
            <w:r>
              <w:t>_____________________</w:t>
            </w:r>
          </w:p>
        </w:tc>
      </w:tr>
    </w:tbl>
    <w:p w:rsidR="00D21A9A" w:rsidRDefault="00D21A9A">
      <w:pPr>
        <w:tabs>
          <w:tab w:val="left" w:pos="851"/>
        </w:tabs>
        <w:spacing w:after="0"/>
        <w:ind w:firstLine="567"/>
        <w:jc w:val="right"/>
        <w:outlineLvl w:val="0"/>
        <w:rPr>
          <w:b/>
          <w:bCs/>
          <w:sz w:val="22"/>
          <w:szCs w:val="22"/>
          <w:lang w:eastAsia="ar-SA"/>
        </w:rPr>
      </w:pPr>
    </w:p>
    <w:p w:rsidR="00D21A9A" w:rsidRDefault="00D21A9A">
      <w:pPr>
        <w:tabs>
          <w:tab w:val="left" w:pos="851"/>
        </w:tabs>
        <w:spacing w:after="0"/>
        <w:ind w:firstLine="567"/>
        <w:jc w:val="right"/>
        <w:outlineLvl w:val="0"/>
        <w:rPr>
          <w:b/>
          <w:bCs/>
          <w:sz w:val="22"/>
          <w:szCs w:val="22"/>
          <w:lang w:eastAsia="ar-SA"/>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D21A9A">
      <w:pPr>
        <w:keepNext/>
        <w:keepLines/>
        <w:spacing w:after="0"/>
        <w:jc w:val="center"/>
        <w:rPr>
          <w:b/>
          <w:bCs/>
        </w:rPr>
      </w:pPr>
    </w:p>
    <w:p w:rsidR="00D21A9A" w:rsidRDefault="005C1D54">
      <w:pPr>
        <w:keepNext/>
        <w:keepLines/>
        <w:spacing w:after="0"/>
        <w:jc w:val="center"/>
        <w:rPr>
          <w:b/>
          <w:bCs/>
        </w:rPr>
      </w:pPr>
      <w:r>
        <w:rPr>
          <w:b/>
          <w:bCs/>
          <w:lang w:val="en-US"/>
        </w:rPr>
        <w:t>VI</w:t>
      </w:r>
      <w:r>
        <w:rPr>
          <w:b/>
          <w:bCs/>
        </w:rPr>
        <w:t>. «Техническая часть»</w:t>
      </w:r>
    </w:p>
    <w:p w:rsidR="00D21A9A" w:rsidRDefault="00D21A9A">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21A9A">
        <w:tc>
          <w:tcPr>
            <w:tcW w:w="2830" w:type="dxa"/>
          </w:tcPr>
          <w:p w:rsidR="00D21A9A" w:rsidRDefault="005C1D54">
            <w:pPr>
              <w:tabs>
                <w:tab w:val="left" w:pos="709"/>
              </w:tabs>
              <w:autoSpaceDE w:val="0"/>
              <w:autoSpaceDN w:val="0"/>
              <w:adjustRightInd w:val="0"/>
              <w:rPr>
                <w:iCs/>
              </w:rPr>
            </w:pPr>
            <w:r>
              <w:rPr>
                <w:iCs/>
              </w:rPr>
              <w:t>Наименование объекта недвижимости</w:t>
            </w:r>
          </w:p>
        </w:tc>
        <w:tc>
          <w:tcPr>
            <w:tcW w:w="7222" w:type="dxa"/>
          </w:tcPr>
          <w:p w:rsidR="00D21A9A" w:rsidRDefault="005C1D54">
            <w:pPr>
              <w:tabs>
                <w:tab w:val="left" w:pos="709"/>
              </w:tabs>
              <w:autoSpaceDE w:val="0"/>
              <w:autoSpaceDN w:val="0"/>
              <w:adjustRightInd w:val="0"/>
              <w:rPr>
                <w:iCs/>
                <w:highlight w:val="yellow"/>
              </w:rPr>
            </w:pPr>
            <w:r>
              <w:rPr>
                <w:iCs/>
              </w:rPr>
              <w:t>Нежилые помещения</w:t>
            </w:r>
          </w:p>
        </w:tc>
      </w:tr>
      <w:tr w:rsidR="00D21A9A">
        <w:tc>
          <w:tcPr>
            <w:tcW w:w="2830" w:type="dxa"/>
          </w:tcPr>
          <w:p w:rsidR="00D21A9A" w:rsidRDefault="005C1D54">
            <w:pPr>
              <w:tabs>
                <w:tab w:val="left" w:pos="709"/>
              </w:tabs>
              <w:autoSpaceDE w:val="0"/>
              <w:autoSpaceDN w:val="0"/>
              <w:adjustRightInd w:val="0"/>
              <w:rPr>
                <w:iCs/>
              </w:rPr>
            </w:pPr>
            <w:r>
              <w:rPr>
                <w:iCs/>
              </w:rPr>
              <w:t>Адрес объекта</w:t>
            </w:r>
          </w:p>
        </w:tc>
        <w:tc>
          <w:tcPr>
            <w:tcW w:w="7222" w:type="dxa"/>
          </w:tcPr>
          <w:p w:rsidR="00D21A9A" w:rsidRDefault="005C1D54" w:rsidP="003566C4">
            <w:r>
              <w:t>РФ, М</w:t>
            </w:r>
            <w:r w:rsidR="003566C4">
              <w:t>осковская область, г. Раменское.</w:t>
            </w:r>
          </w:p>
        </w:tc>
      </w:tr>
      <w:tr w:rsidR="00D21A9A">
        <w:tc>
          <w:tcPr>
            <w:tcW w:w="2830" w:type="dxa"/>
          </w:tcPr>
          <w:p w:rsidR="00D21A9A" w:rsidRDefault="005C1D54">
            <w:pPr>
              <w:tabs>
                <w:tab w:val="left" w:pos="709"/>
              </w:tabs>
              <w:autoSpaceDE w:val="0"/>
              <w:autoSpaceDN w:val="0"/>
              <w:adjustRightInd w:val="0"/>
              <w:rPr>
                <w:iCs/>
              </w:rPr>
            </w:pPr>
            <w:r>
              <w:rPr>
                <w:iCs/>
              </w:rPr>
              <w:t>Площадь объекта (</w:t>
            </w:r>
            <w:proofErr w:type="spellStart"/>
            <w:r>
              <w:rPr>
                <w:iCs/>
              </w:rPr>
              <w:t>кв.м</w:t>
            </w:r>
            <w:proofErr w:type="spellEnd"/>
            <w:r>
              <w:rPr>
                <w:iCs/>
              </w:rPr>
              <w:t>)</w:t>
            </w:r>
          </w:p>
        </w:tc>
        <w:tc>
          <w:tcPr>
            <w:tcW w:w="7222" w:type="dxa"/>
          </w:tcPr>
          <w:p w:rsidR="00D21A9A" w:rsidRDefault="003566C4">
            <w:r>
              <w:t>457,</w:t>
            </w:r>
            <w:proofErr w:type="gramStart"/>
            <w:r>
              <w:t xml:space="preserve">5 </w:t>
            </w:r>
            <w:r w:rsidR="005C1D54">
              <w:t xml:space="preserve"> </w:t>
            </w:r>
            <w:proofErr w:type="spellStart"/>
            <w:r w:rsidR="005C1D54">
              <w:t>кв.м</w:t>
            </w:r>
            <w:proofErr w:type="spellEnd"/>
            <w:r w:rsidR="005C1D54">
              <w:t>.</w:t>
            </w:r>
            <w:proofErr w:type="gramEnd"/>
          </w:p>
        </w:tc>
      </w:tr>
      <w:tr w:rsidR="00D21A9A">
        <w:tc>
          <w:tcPr>
            <w:tcW w:w="2830" w:type="dxa"/>
          </w:tcPr>
          <w:p w:rsidR="00D21A9A" w:rsidRDefault="005C1D54">
            <w:pPr>
              <w:tabs>
                <w:tab w:val="left" w:pos="709"/>
              </w:tabs>
              <w:autoSpaceDE w:val="0"/>
              <w:autoSpaceDN w:val="0"/>
              <w:adjustRightInd w:val="0"/>
              <w:rPr>
                <w:iCs/>
              </w:rPr>
            </w:pPr>
            <w:r>
              <w:rPr>
                <w:iCs/>
              </w:rPr>
              <w:t>Конструктивы</w:t>
            </w:r>
          </w:p>
        </w:tc>
        <w:tc>
          <w:tcPr>
            <w:tcW w:w="7222" w:type="dxa"/>
          </w:tcPr>
          <w:p w:rsidR="00D21A9A" w:rsidRDefault="005C1D54">
            <w:pPr>
              <w:pStyle w:val="Default"/>
              <w:jc w:val="both"/>
              <w:rPr>
                <w:sz w:val="22"/>
                <w:szCs w:val="22"/>
              </w:rPr>
            </w:pPr>
            <w:r>
              <w:rPr>
                <w:sz w:val="22"/>
                <w:szCs w:val="22"/>
              </w:rPr>
              <w:t xml:space="preserve">Фундамент: бетон </w:t>
            </w:r>
          </w:p>
          <w:p w:rsidR="00D21A9A" w:rsidRDefault="005C1D54">
            <w:pPr>
              <w:pStyle w:val="Default"/>
              <w:jc w:val="both"/>
              <w:rPr>
                <w:sz w:val="22"/>
                <w:szCs w:val="22"/>
              </w:rPr>
            </w:pPr>
            <w:r>
              <w:rPr>
                <w:sz w:val="22"/>
                <w:szCs w:val="22"/>
              </w:rPr>
              <w:t xml:space="preserve">Стены: кирпичные </w:t>
            </w:r>
          </w:p>
          <w:p w:rsidR="00D21A9A" w:rsidRDefault="005C1D54">
            <w:pPr>
              <w:pStyle w:val="Default"/>
              <w:jc w:val="both"/>
              <w:rPr>
                <w:sz w:val="22"/>
                <w:szCs w:val="22"/>
              </w:rPr>
            </w:pPr>
            <w:r>
              <w:rPr>
                <w:sz w:val="22"/>
                <w:szCs w:val="22"/>
              </w:rPr>
              <w:t xml:space="preserve">Перекрытия: бетонные </w:t>
            </w:r>
          </w:p>
          <w:p w:rsidR="00D21A9A" w:rsidRDefault="005C1D54">
            <w:pPr>
              <w:pStyle w:val="Default"/>
              <w:jc w:val="both"/>
              <w:rPr>
                <w:sz w:val="22"/>
                <w:szCs w:val="22"/>
              </w:rPr>
            </w:pPr>
            <w:r>
              <w:rPr>
                <w:sz w:val="22"/>
                <w:szCs w:val="22"/>
              </w:rPr>
              <w:t xml:space="preserve">Кровля: рулонная </w:t>
            </w:r>
          </w:p>
          <w:p w:rsidR="00D21A9A" w:rsidRDefault="005C1D54">
            <w:pPr>
              <w:pStyle w:val="Default"/>
              <w:jc w:val="both"/>
              <w:rPr>
                <w:sz w:val="22"/>
                <w:szCs w:val="22"/>
              </w:rPr>
            </w:pPr>
            <w:r>
              <w:rPr>
                <w:sz w:val="22"/>
                <w:szCs w:val="22"/>
              </w:rPr>
              <w:t xml:space="preserve">Полы: бетонная стяжка, плитка </w:t>
            </w:r>
          </w:p>
          <w:p w:rsidR="00D21A9A" w:rsidRDefault="005C1D54">
            <w:pPr>
              <w:pStyle w:val="Default"/>
              <w:jc w:val="both"/>
              <w:rPr>
                <w:sz w:val="22"/>
                <w:szCs w:val="22"/>
              </w:rPr>
            </w:pPr>
            <w:r>
              <w:rPr>
                <w:sz w:val="22"/>
                <w:szCs w:val="22"/>
              </w:rPr>
              <w:t xml:space="preserve">Окна: деревянные, пластиковые стеклопакеты </w:t>
            </w:r>
          </w:p>
          <w:p w:rsidR="00D21A9A" w:rsidRDefault="005C1D54">
            <w:pPr>
              <w:pStyle w:val="Default"/>
              <w:jc w:val="both"/>
              <w:rPr>
                <w:sz w:val="22"/>
                <w:szCs w:val="22"/>
              </w:rPr>
            </w:pPr>
            <w:r>
              <w:rPr>
                <w:sz w:val="22"/>
                <w:szCs w:val="22"/>
              </w:rPr>
              <w:t xml:space="preserve">Проемы: входная металлическая, межкомнатные филенчатые </w:t>
            </w:r>
          </w:p>
          <w:p w:rsidR="00D21A9A" w:rsidRDefault="005C1D54">
            <w:pPr>
              <w:pStyle w:val="Default"/>
              <w:jc w:val="both"/>
              <w:rPr>
                <w:sz w:val="22"/>
                <w:szCs w:val="22"/>
              </w:rPr>
            </w:pPr>
            <w:r>
              <w:rPr>
                <w:sz w:val="22"/>
                <w:szCs w:val="22"/>
              </w:rPr>
              <w:t xml:space="preserve">Отделка: </w:t>
            </w:r>
          </w:p>
          <w:p w:rsidR="00D21A9A" w:rsidRDefault="005C1D54">
            <w:pPr>
              <w:pStyle w:val="Default"/>
              <w:jc w:val="both"/>
              <w:rPr>
                <w:sz w:val="22"/>
                <w:szCs w:val="22"/>
              </w:rPr>
            </w:pPr>
            <w:r>
              <w:rPr>
                <w:sz w:val="22"/>
                <w:szCs w:val="22"/>
              </w:rPr>
              <w:t xml:space="preserve">Полы: ламинат, плитка </w:t>
            </w:r>
          </w:p>
          <w:p w:rsidR="00D21A9A" w:rsidRDefault="005C1D54">
            <w:pPr>
              <w:pStyle w:val="Default"/>
              <w:jc w:val="both"/>
              <w:rPr>
                <w:sz w:val="22"/>
                <w:szCs w:val="22"/>
              </w:rPr>
            </w:pPr>
            <w:r>
              <w:rPr>
                <w:sz w:val="22"/>
                <w:szCs w:val="22"/>
              </w:rPr>
              <w:t xml:space="preserve">Стены: обои, плитка, пластиковые панели </w:t>
            </w:r>
          </w:p>
          <w:p w:rsidR="00D21A9A" w:rsidRDefault="005C1D54">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21A9A">
        <w:tc>
          <w:tcPr>
            <w:tcW w:w="2830" w:type="dxa"/>
          </w:tcPr>
          <w:p w:rsidR="00D21A9A" w:rsidRDefault="005C1D54">
            <w:pPr>
              <w:tabs>
                <w:tab w:val="left" w:pos="709"/>
              </w:tabs>
              <w:autoSpaceDE w:val="0"/>
              <w:autoSpaceDN w:val="0"/>
              <w:adjustRightInd w:val="0"/>
              <w:rPr>
                <w:iCs/>
              </w:rPr>
            </w:pPr>
            <w:r>
              <w:rPr>
                <w:iCs/>
              </w:rPr>
              <w:t>Характеристика объекта</w:t>
            </w:r>
          </w:p>
        </w:tc>
        <w:tc>
          <w:tcPr>
            <w:tcW w:w="7222" w:type="dxa"/>
          </w:tcPr>
          <w:p w:rsidR="00D21A9A" w:rsidRDefault="005C1D54">
            <w:pPr>
              <w:tabs>
                <w:tab w:val="left" w:pos="709"/>
              </w:tabs>
              <w:autoSpaceDE w:val="0"/>
              <w:autoSpaceDN w:val="0"/>
              <w:adjustRightInd w:val="0"/>
              <w:rPr>
                <w:iCs/>
              </w:rPr>
            </w:pPr>
            <w:r>
              <w:rPr>
                <w:iCs/>
              </w:rPr>
              <w:t>Год постройки – н/д</w:t>
            </w:r>
          </w:p>
          <w:p w:rsidR="00D21A9A" w:rsidRDefault="005C1D54">
            <w:pPr>
              <w:pStyle w:val="Default"/>
              <w:jc w:val="both"/>
              <w:rPr>
                <w:bCs/>
                <w:sz w:val="22"/>
                <w:szCs w:val="22"/>
              </w:rPr>
            </w:pPr>
            <w:r>
              <w:rPr>
                <w:bCs/>
                <w:sz w:val="22"/>
                <w:szCs w:val="22"/>
              </w:rPr>
              <w:t>Техническое состояние здания: удовлетворительное</w:t>
            </w:r>
          </w:p>
          <w:p w:rsidR="00D21A9A" w:rsidRDefault="005C1D54">
            <w:pPr>
              <w:pStyle w:val="Default"/>
              <w:jc w:val="both"/>
              <w:rPr>
                <w:bCs/>
                <w:sz w:val="22"/>
                <w:szCs w:val="22"/>
              </w:rPr>
            </w:pPr>
            <w:r>
              <w:rPr>
                <w:bCs/>
                <w:sz w:val="22"/>
                <w:szCs w:val="22"/>
              </w:rPr>
              <w:t>Состояние внутренней отделки: требует косметического ремонта</w:t>
            </w:r>
          </w:p>
        </w:tc>
      </w:tr>
      <w:tr w:rsidR="00D21A9A">
        <w:tc>
          <w:tcPr>
            <w:tcW w:w="2830" w:type="dxa"/>
          </w:tcPr>
          <w:p w:rsidR="00D21A9A" w:rsidRDefault="005C1D54">
            <w:pPr>
              <w:tabs>
                <w:tab w:val="left" w:pos="709"/>
              </w:tabs>
              <w:autoSpaceDE w:val="0"/>
              <w:autoSpaceDN w:val="0"/>
              <w:adjustRightInd w:val="0"/>
              <w:rPr>
                <w:iCs/>
              </w:rPr>
            </w:pPr>
            <w:r>
              <w:rPr>
                <w:iCs/>
              </w:rPr>
              <w:t>Целевое назначение</w:t>
            </w:r>
          </w:p>
        </w:tc>
        <w:tc>
          <w:tcPr>
            <w:tcW w:w="7222" w:type="dxa"/>
          </w:tcPr>
          <w:p w:rsidR="00D21A9A" w:rsidRDefault="005C1D54">
            <w:pPr>
              <w:pStyle w:val="Default"/>
              <w:jc w:val="both"/>
              <w:rPr>
                <w:sz w:val="22"/>
                <w:szCs w:val="22"/>
              </w:rPr>
            </w:pPr>
            <w:r>
              <w:rPr>
                <w:sz w:val="22"/>
                <w:szCs w:val="22"/>
              </w:rPr>
              <w:t xml:space="preserve">Помещение свободного назначения </w:t>
            </w:r>
          </w:p>
          <w:p w:rsidR="00D21A9A" w:rsidRDefault="00D21A9A">
            <w:pPr>
              <w:pStyle w:val="Default"/>
              <w:jc w:val="both"/>
              <w:rPr>
                <w:sz w:val="22"/>
                <w:szCs w:val="22"/>
                <w:highlight w:val="yellow"/>
              </w:rPr>
            </w:pPr>
          </w:p>
        </w:tc>
      </w:tr>
      <w:tr w:rsidR="00D21A9A">
        <w:tc>
          <w:tcPr>
            <w:tcW w:w="2830" w:type="dxa"/>
          </w:tcPr>
          <w:p w:rsidR="00D21A9A" w:rsidRDefault="005C1D54">
            <w:pPr>
              <w:tabs>
                <w:tab w:val="left" w:pos="709"/>
              </w:tabs>
              <w:autoSpaceDE w:val="0"/>
              <w:autoSpaceDN w:val="0"/>
              <w:adjustRightInd w:val="0"/>
              <w:rPr>
                <w:iCs/>
              </w:rPr>
            </w:pPr>
            <w:r>
              <w:rPr>
                <w:iCs/>
              </w:rPr>
              <w:t>Коммуникации</w:t>
            </w:r>
          </w:p>
        </w:tc>
        <w:tc>
          <w:tcPr>
            <w:tcW w:w="7222" w:type="dxa"/>
          </w:tcPr>
          <w:p w:rsidR="00D21A9A" w:rsidRDefault="005C1D54">
            <w:pPr>
              <w:pStyle w:val="Default"/>
              <w:rPr>
                <w:sz w:val="22"/>
                <w:szCs w:val="22"/>
              </w:rPr>
            </w:pPr>
            <w:r>
              <w:rPr>
                <w:sz w:val="22"/>
                <w:szCs w:val="22"/>
              </w:rPr>
              <w:t xml:space="preserve"> </w:t>
            </w:r>
          </w:p>
          <w:p w:rsidR="00D21A9A" w:rsidRDefault="005C1D54">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rsidR="00D21A9A" w:rsidRDefault="00D21A9A">
            <w:pPr>
              <w:pStyle w:val="Default"/>
              <w:rPr>
                <w:sz w:val="22"/>
                <w:szCs w:val="22"/>
              </w:rPr>
            </w:pPr>
          </w:p>
        </w:tc>
      </w:tr>
    </w:tbl>
    <w:p w:rsidR="00D21A9A" w:rsidRDefault="00D21A9A">
      <w:pPr>
        <w:keepNext/>
        <w:spacing w:after="0"/>
        <w:ind w:left="360"/>
        <w:jc w:val="center"/>
        <w:outlineLvl w:val="0"/>
        <w:rPr>
          <w:b/>
          <w:bCs/>
          <w:caps/>
          <w:sz w:val="28"/>
          <w:szCs w:val="28"/>
        </w:rPr>
      </w:pPr>
    </w:p>
    <w:p w:rsidR="00D21A9A" w:rsidRDefault="00D21A9A">
      <w:pPr>
        <w:keepNext/>
        <w:spacing w:after="0"/>
        <w:ind w:left="360"/>
        <w:jc w:val="center"/>
        <w:outlineLvl w:val="0"/>
        <w:rPr>
          <w:b/>
          <w:bCs/>
          <w:caps/>
          <w:sz w:val="28"/>
          <w:szCs w:val="28"/>
        </w:rPr>
      </w:pPr>
    </w:p>
    <w:p w:rsidR="00D21A9A" w:rsidRDefault="00D21A9A">
      <w:pPr>
        <w:keepNext/>
        <w:spacing w:after="0"/>
        <w:ind w:left="360"/>
        <w:jc w:val="center"/>
        <w:outlineLvl w:val="0"/>
        <w:rPr>
          <w:b/>
          <w:bCs/>
          <w:caps/>
          <w:sz w:val="28"/>
          <w:szCs w:val="28"/>
        </w:rPr>
      </w:pPr>
    </w:p>
    <w:sectPr w:rsidR="00D21A9A">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BF2" w:rsidRDefault="00725BF2">
      <w:pPr>
        <w:spacing w:after="0"/>
      </w:pPr>
      <w:r>
        <w:separator/>
      </w:r>
    </w:p>
  </w:endnote>
  <w:endnote w:type="continuationSeparator" w:id="0">
    <w:p w:rsidR="00725BF2" w:rsidRDefault="00725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BF2" w:rsidRDefault="00725BF2">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8435FD">
      <w:rPr>
        <w:rStyle w:val="afff6"/>
        <w:noProof/>
      </w:rPr>
      <w:t>42</w:t>
    </w:r>
    <w:r>
      <w:rPr>
        <w:rStyle w:val="afff6"/>
      </w:rPr>
      <w:fldChar w:fldCharType="end"/>
    </w:r>
  </w:p>
  <w:p w:rsidR="00725BF2" w:rsidRDefault="00725BF2">
    <w:pPr>
      <w:pStyle w:val="aff4"/>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BF2" w:rsidRDefault="00725BF2">
      <w:pPr>
        <w:spacing w:after="0"/>
      </w:pPr>
      <w:r>
        <w:separator/>
      </w:r>
    </w:p>
  </w:footnote>
  <w:footnote w:type="continuationSeparator" w:id="0">
    <w:p w:rsidR="00725BF2" w:rsidRDefault="00725B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1ABB49A"/>
    <w:multiLevelType w:val="singleLevel"/>
    <w:tmpl w:val="01ABB49A"/>
    <w:lvl w:ilvl="0">
      <w:start w:val="1"/>
      <w:numFmt w:val="decimal"/>
      <w:lvlText w:val="%1."/>
      <w:lvlJc w:val="left"/>
      <w:pPr>
        <w:tabs>
          <w:tab w:val="left" w:pos="312"/>
        </w:tabs>
      </w:p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abstractNumId w:val="0"/>
  </w:num>
  <w:num w:numId="2">
    <w:abstractNumId w:val="10"/>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18"/>
  </w:num>
  <w:num w:numId="12">
    <w:abstractNumId w:val="11"/>
  </w:num>
  <w:num w:numId="13">
    <w:abstractNumId w:val="15"/>
  </w:num>
  <w:num w:numId="14">
    <w:abstractNumId w:val="13"/>
  </w:num>
  <w:num w:numId="15">
    <w:abstractNumId w:val="16"/>
  </w:num>
  <w:num w:numId="16">
    <w:abstractNumId w:val="19"/>
  </w:num>
  <w:num w:numId="17">
    <w:abstractNumId w:val="12"/>
  </w:num>
  <w:num w:numId="18">
    <w:abstractNumId w:val="9"/>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6786D"/>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566C4"/>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1D54"/>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0D99"/>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BF2"/>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35FD"/>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A9A"/>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8FC"/>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2BB5489"/>
    <w:rsid w:val="14502D6B"/>
    <w:rsid w:val="55C07E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DD6B97-7587-453E-AEB3-04BB3DE7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Название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937B3-9990-47C6-AF35-90CD8F24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11175</Words>
  <Characters>77573</Characters>
  <Application>Microsoft Office Word</Application>
  <DocSecurity>0</DocSecurity>
  <Lines>646</Lines>
  <Paragraphs>177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Безбух</cp:lastModifiedBy>
  <cp:revision>3</cp:revision>
  <cp:lastPrinted>2021-08-10T13:31:00Z</cp:lastPrinted>
  <dcterms:created xsi:type="dcterms:W3CDTF">2023-05-30T20:52:00Z</dcterms:created>
  <dcterms:modified xsi:type="dcterms:W3CDTF">2023-05-30T21:23:00Z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82655AA936D34ABD851E9728636D63CB</vt:lpwstr>
  </property>
</Properties>
</file>